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14CC4" w14:textId="77777777" w:rsidR="00E45E25" w:rsidRPr="003D7806" w:rsidRDefault="00F21F10">
      <w:pPr>
        <w:rPr>
          <w:rFonts w:ascii="Source Sans Pro" w:hAnsi="Source Sans Pro"/>
          <w:bCs/>
          <w:color w:val="1F497D" w:themeColor="text2"/>
        </w:rPr>
      </w:pPr>
      <w:r w:rsidRPr="003D7806">
        <w:rPr>
          <w:rFonts w:ascii="Source Sans Pro" w:hAnsi="Source Sans Pro"/>
          <w:bCs/>
          <w:color w:val="1F497D" w:themeColor="text2"/>
          <w:sz w:val="20"/>
        </w:rPr>
        <w:t>Bearbeitbare Kanzlei-Vorlage</w:t>
      </w:r>
    </w:p>
    <w:p w14:paraId="254AF111" w14:textId="77777777" w:rsidR="00E45E25" w:rsidRPr="003D7806" w:rsidRDefault="00F21F10">
      <w:pPr>
        <w:rPr>
          <w:rFonts w:ascii="Source Sans Pro" w:hAnsi="Source Sans Pro"/>
          <w:color w:val="1F497D" w:themeColor="text2"/>
        </w:rPr>
      </w:pPr>
      <w:r w:rsidRPr="003D7806">
        <w:rPr>
          <w:rFonts w:ascii="Source Sans Pro" w:hAnsi="Source Sans Pro"/>
          <w:b/>
          <w:color w:val="1F497D" w:themeColor="text2"/>
          <w:sz w:val="40"/>
        </w:rPr>
        <w:t>Interne Checkliste zur sicheren KI-Nutzung</w:t>
      </w:r>
    </w:p>
    <w:p w14:paraId="470EE860" w14:textId="77777777" w:rsidR="00E45E25" w:rsidRPr="003D7806" w:rsidRDefault="00F21F10">
      <w:pPr>
        <w:rPr>
          <w:rFonts w:ascii="Source Sans Pro" w:hAnsi="Source Sans Pro"/>
        </w:rPr>
      </w:pPr>
      <w:r w:rsidRPr="003D7806">
        <w:rPr>
          <w:rFonts w:ascii="Source Sans Pro" w:hAnsi="Source Sans Pro"/>
          <w:sz w:val="21"/>
        </w:rPr>
        <w:t>Muster für Steuerkanzleien zur Anpassung an eigene Prozesse</w:t>
      </w:r>
    </w:p>
    <w:tbl>
      <w:tblPr>
        <w:tblW w:w="0" w:type="auto"/>
        <w:jc w:val="center"/>
        <w:tblLook w:val="04A0" w:firstRow="1" w:lastRow="0" w:firstColumn="1" w:lastColumn="0" w:noHBand="0" w:noVBand="1"/>
      </w:tblPr>
      <w:tblGrid>
        <w:gridCol w:w="4819"/>
        <w:gridCol w:w="5095"/>
      </w:tblGrid>
      <w:tr w:rsidR="00E45E25" w:rsidRPr="003D7806" w14:paraId="56D038D6" w14:textId="77777777" w:rsidTr="00CA261F">
        <w:trPr>
          <w:jc w:val="center"/>
        </w:trPr>
        <w:tc>
          <w:tcPr>
            <w:tcW w:w="4819" w:type="dxa"/>
            <w:tcBorders>
              <w:top w:val="single" w:sz="8" w:space="0" w:color="BFBFBF"/>
              <w:left w:val="single" w:sz="8" w:space="0" w:color="BFBFBF"/>
              <w:bottom w:val="single" w:sz="8" w:space="0" w:color="BFBFBF"/>
              <w:right w:val="single" w:sz="8" w:space="0" w:color="BFBFBF"/>
            </w:tcBorders>
            <w:shd w:val="clear" w:color="auto" w:fill="F2F2F2"/>
          </w:tcPr>
          <w:p w14:paraId="21F5847E" w14:textId="77777777" w:rsidR="00E45E25" w:rsidRPr="003D7806" w:rsidRDefault="00F21F10">
            <w:pPr>
              <w:jc w:val="center"/>
              <w:rPr>
                <w:rFonts w:ascii="Source Sans Pro" w:hAnsi="Source Sans Pro"/>
              </w:rPr>
            </w:pPr>
            <w:r w:rsidRPr="003D7806">
              <w:rPr>
                <w:rFonts w:ascii="Source Sans Pro" w:hAnsi="Source Sans Pro"/>
                <w:i/>
              </w:rPr>
              <w:t>[Logo der Kanzlei hier einfügen]</w:t>
            </w:r>
          </w:p>
          <w:p w14:paraId="18EC8281" w14:textId="77777777" w:rsidR="003D7806" w:rsidRPr="003D7806" w:rsidRDefault="00F21F10">
            <w:pPr>
              <w:jc w:val="center"/>
              <w:rPr>
                <w:rFonts w:ascii="Source Sans Pro" w:hAnsi="Source Sans Pro"/>
                <w:sz w:val="16"/>
              </w:rPr>
            </w:pPr>
            <w:r w:rsidRPr="003D7806">
              <w:rPr>
                <w:rFonts w:ascii="Source Sans Pro" w:hAnsi="Source Sans Pro"/>
                <w:sz w:val="16"/>
              </w:rPr>
              <w:t xml:space="preserve">Tipp: </w:t>
            </w:r>
            <w:r w:rsidR="003D7806" w:rsidRPr="003D7806">
              <w:rPr>
                <w:rFonts w:ascii="Source Sans Pro" w:hAnsi="Source Sans Pro"/>
                <w:sz w:val="16"/>
              </w:rPr>
              <w:t xml:space="preserve">Einfügen, </w:t>
            </w:r>
            <w:proofErr w:type="gramStart"/>
            <w:r w:rsidR="003D7806" w:rsidRPr="003D7806">
              <w:rPr>
                <w:rFonts w:ascii="Source Sans Pro" w:hAnsi="Source Sans Pro"/>
                <w:sz w:val="16"/>
              </w:rPr>
              <w:t>Bilder ,</w:t>
            </w:r>
            <w:proofErr w:type="gramEnd"/>
            <w:r w:rsidR="003D7806" w:rsidRPr="003D7806">
              <w:rPr>
                <w:rFonts w:ascii="Source Sans Pro" w:hAnsi="Source Sans Pro"/>
                <w:sz w:val="16"/>
              </w:rPr>
              <w:t xml:space="preserve"> Hinzufügen aus …, </w:t>
            </w:r>
          </w:p>
          <w:p w14:paraId="62E8928A" w14:textId="08C405D2" w:rsidR="00E45E25" w:rsidRPr="003D7806" w:rsidRDefault="003D7806">
            <w:pPr>
              <w:jc w:val="center"/>
              <w:rPr>
                <w:rFonts w:ascii="Source Sans Pro" w:hAnsi="Source Sans Pro"/>
              </w:rPr>
            </w:pPr>
            <w:r w:rsidRPr="003D7806">
              <w:rPr>
                <w:rFonts w:ascii="Source Sans Pro" w:hAnsi="Source Sans Pro"/>
                <w:sz w:val="16"/>
              </w:rPr>
              <w:t>Logo auswählen an diese Stelle ziehen.</w:t>
            </w:r>
          </w:p>
        </w:tc>
        <w:tc>
          <w:tcPr>
            <w:tcW w:w="5095" w:type="dxa"/>
          </w:tcPr>
          <w:tbl>
            <w:tblPr>
              <w:tblStyle w:val="Tabellenraster"/>
              <w:tblW w:w="0" w:type="auto"/>
              <w:tblLook w:val="04A0" w:firstRow="1" w:lastRow="0" w:firstColumn="1" w:lastColumn="0" w:noHBand="0" w:noVBand="1"/>
            </w:tblPr>
            <w:tblGrid>
              <w:gridCol w:w="2241"/>
              <w:gridCol w:w="2239"/>
            </w:tblGrid>
            <w:tr w:rsidR="00E45E25" w:rsidRPr="003D7806" w14:paraId="6D4D6DB3" w14:textId="77777777" w:rsidTr="00CA261F">
              <w:tc>
                <w:tcPr>
                  <w:tcW w:w="2241" w:type="dxa"/>
                  <w:shd w:val="clear" w:color="auto" w:fill="FFFFFF" w:themeFill="background1"/>
                </w:tcPr>
                <w:p w14:paraId="3C97DA91" w14:textId="77777777" w:rsidR="00E45E25" w:rsidRPr="003D7806" w:rsidRDefault="00F21F10">
                  <w:pPr>
                    <w:rPr>
                      <w:rFonts w:ascii="Source Sans Pro" w:hAnsi="Source Sans Pro"/>
                    </w:rPr>
                  </w:pPr>
                  <w:r w:rsidRPr="003D7806">
                    <w:rPr>
                      <w:rFonts w:ascii="Source Sans Pro" w:hAnsi="Source Sans Pro"/>
                      <w:sz w:val="17"/>
                    </w:rPr>
                    <w:t>Kanzlei</w:t>
                  </w:r>
                </w:p>
              </w:tc>
              <w:tc>
                <w:tcPr>
                  <w:tcW w:w="2239" w:type="dxa"/>
                </w:tcPr>
                <w:p w14:paraId="28A8C2FF" w14:textId="77777777" w:rsidR="00E45E25" w:rsidRPr="003D7806" w:rsidRDefault="00F21F10">
                  <w:pPr>
                    <w:rPr>
                      <w:rFonts w:ascii="Source Sans Pro" w:hAnsi="Source Sans Pro"/>
                    </w:rPr>
                  </w:pPr>
                  <w:r w:rsidRPr="003D7806">
                    <w:rPr>
                      <w:rFonts w:ascii="Source Sans Pro" w:hAnsi="Source Sans Pro"/>
                      <w:sz w:val="17"/>
                    </w:rPr>
                    <w:t>[Kanzleiname]</w:t>
                  </w:r>
                </w:p>
              </w:tc>
            </w:tr>
            <w:tr w:rsidR="00E45E25" w:rsidRPr="003D7806" w14:paraId="74FBB1DC" w14:textId="77777777" w:rsidTr="00CA261F">
              <w:tc>
                <w:tcPr>
                  <w:tcW w:w="2241" w:type="dxa"/>
                  <w:shd w:val="clear" w:color="auto" w:fill="FFFFFF" w:themeFill="background1"/>
                </w:tcPr>
                <w:p w14:paraId="4E766DA7" w14:textId="77777777" w:rsidR="00E45E25" w:rsidRPr="003D7806" w:rsidRDefault="00F21F10">
                  <w:pPr>
                    <w:rPr>
                      <w:rFonts w:ascii="Source Sans Pro" w:hAnsi="Source Sans Pro"/>
                    </w:rPr>
                  </w:pPr>
                  <w:r w:rsidRPr="003D7806">
                    <w:rPr>
                      <w:rFonts w:ascii="Source Sans Pro" w:hAnsi="Source Sans Pro"/>
                      <w:sz w:val="17"/>
                    </w:rPr>
                    <w:t>Version</w:t>
                  </w:r>
                </w:p>
              </w:tc>
              <w:tc>
                <w:tcPr>
                  <w:tcW w:w="2239" w:type="dxa"/>
                </w:tcPr>
                <w:p w14:paraId="305982CD" w14:textId="77777777" w:rsidR="00E45E25" w:rsidRPr="003D7806" w:rsidRDefault="00F21F10">
                  <w:pPr>
                    <w:rPr>
                      <w:rFonts w:ascii="Source Sans Pro" w:hAnsi="Source Sans Pro"/>
                    </w:rPr>
                  </w:pPr>
                  <w:r w:rsidRPr="003D7806">
                    <w:rPr>
                      <w:rFonts w:ascii="Source Sans Pro" w:hAnsi="Source Sans Pro"/>
                      <w:sz w:val="17"/>
                    </w:rPr>
                    <w:t>[z. B. 1.0]</w:t>
                  </w:r>
                </w:p>
              </w:tc>
            </w:tr>
            <w:tr w:rsidR="00E45E25" w:rsidRPr="003D7806" w14:paraId="706F0187" w14:textId="77777777" w:rsidTr="00CA261F">
              <w:tc>
                <w:tcPr>
                  <w:tcW w:w="2241" w:type="dxa"/>
                  <w:shd w:val="clear" w:color="auto" w:fill="FFFFFF" w:themeFill="background1"/>
                </w:tcPr>
                <w:p w14:paraId="76E33862" w14:textId="77777777" w:rsidR="00E45E25" w:rsidRPr="003D7806" w:rsidRDefault="00F21F10">
                  <w:pPr>
                    <w:rPr>
                      <w:rFonts w:ascii="Source Sans Pro" w:hAnsi="Source Sans Pro"/>
                    </w:rPr>
                  </w:pPr>
                  <w:r w:rsidRPr="003D7806">
                    <w:rPr>
                      <w:rFonts w:ascii="Source Sans Pro" w:hAnsi="Source Sans Pro"/>
                      <w:sz w:val="17"/>
                    </w:rPr>
                    <w:t>Stand</w:t>
                  </w:r>
                </w:p>
              </w:tc>
              <w:tc>
                <w:tcPr>
                  <w:tcW w:w="2239" w:type="dxa"/>
                </w:tcPr>
                <w:p w14:paraId="05F7045C" w14:textId="77777777" w:rsidR="00E45E25" w:rsidRPr="003D7806" w:rsidRDefault="00F21F10">
                  <w:pPr>
                    <w:rPr>
                      <w:rFonts w:ascii="Source Sans Pro" w:hAnsi="Source Sans Pro"/>
                    </w:rPr>
                  </w:pPr>
                  <w:r w:rsidRPr="003D7806">
                    <w:rPr>
                      <w:rFonts w:ascii="Source Sans Pro" w:hAnsi="Source Sans Pro"/>
                      <w:sz w:val="17"/>
                    </w:rPr>
                    <w:t>[Datum]</w:t>
                  </w:r>
                </w:p>
              </w:tc>
            </w:tr>
            <w:tr w:rsidR="00E45E25" w:rsidRPr="003D7806" w14:paraId="664B2D2E" w14:textId="77777777" w:rsidTr="00CA261F">
              <w:tc>
                <w:tcPr>
                  <w:tcW w:w="2241" w:type="dxa"/>
                  <w:shd w:val="clear" w:color="auto" w:fill="FFFFFF" w:themeFill="background1"/>
                </w:tcPr>
                <w:p w14:paraId="6D9A9C84" w14:textId="77777777" w:rsidR="00E45E25" w:rsidRPr="003D7806" w:rsidRDefault="00F21F10">
                  <w:pPr>
                    <w:rPr>
                      <w:rFonts w:ascii="Source Sans Pro" w:hAnsi="Source Sans Pro"/>
                    </w:rPr>
                  </w:pPr>
                  <w:r w:rsidRPr="003D7806">
                    <w:rPr>
                      <w:rFonts w:ascii="Source Sans Pro" w:hAnsi="Source Sans Pro"/>
                      <w:sz w:val="17"/>
                    </w:rPr>
                    <w:t>Verantwortlich</w:t>
                  </w:r>
                </w:p>
              </w:tc>
              <w:tc>
                <w:tcPr>
                  <w:tcW w:w="2239" w:type="dxa"/>
                </w:tcPr>
                <w:p w14:paraId="5F73532F"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792C6145" w14:textId="77777777" w:rsidTr="00CA261F">
              <w:tc>
                <w:tcPr>
                  <w:tcW w:w="2241" w:type="dxa"/>
                  <w:shd w:val="clear" w:color="auto" w:fill="FFFFFF" w:themeFill="background1"/>
                </w:tcPr>
                <w:p w14:paraId="6D112842" w14:textId="77777777" w:rsidR="00E45E25" w:rsidRPr="003D7806" w:rsidRDefault="00F21F10">
                  <w:pPr>
                    <w:rPr>
                      <w:rFonts w:ascii="Source Sans Pro" w:hAnsi="Source Sans Pro"/>
                    </w:rPr>
                  </w:pPr>
                  <w:r w:rsidRPr="003D7806">
                    <w:rPr>
                      <w:rFonts w:ascii="Source Sans Pro" w:hAnsi="Source Sans Pro"/>
                      <w:sz w:val="17"/>
                    </w:rPr>
                    <w:t>Freigegeben durch</w:t>
                  </w:r>
                </w:p>
              </w:tc>
              <w:tc>
                <w:tcPr>
                  <w:tcW w:w="2239" w:type="dxa"/>
                </w:tcPr>
                <w:p w14:paraId="4642510E"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46B0E6E1" w14:textId="77777777" w:rsidTr="00CA261F">
              <w:tc>
                <w:tcPr>
                  <w:tcW w:w="2241" w:type="dxa"/>
                  <w:shd w:val="clear" w:color="auto" w:fill="FFFFFF" w:themeFill="background1"/>
                </w:tcPr>
                <w:p w14:paraId="369C9671" w14:textId="77777777" w:rsidR="00E45E25" w:rsidRPr="003D7806" w:rsidRDefault="00F21F10">
                  <w:pPr>
                    <w:rPr>
                      <w:rFonts w:ascii="Source Sans Pro" w:hAnsi="Source Sans Pro"/>
                    </w:rPr>
                  </w:pPr>
                  <w:r w:rsidRPr="003D7806">
                    <w:rPr>
                      <w:rFonts w:ascii="Source Sans Pro" w:hAnsi="Source Sans Pro"/>
                      <w:sz w:val="17"/>
                    </w:rPr>
                    <w:t>Gültig ab</w:t>
                  </w:r>
                </w:p>
              </w:tc>
              <w:tc>
                <w:tcPr>
                  <w:tcW w:w="2239" w:type="dxa"/>
                </w:tcPr>
                <w:p w14:paraId="304448FD" w14:textId="77777777" w:rsidR="00E45E25" w:rsidRPr="003D7806" w:rsidRDefault="00F21F10">
                  <w:pPr>
                    <w:rPr>
                      <w:rFonts w:ascii="Source Sans Pro" w:hAnsi="Source Sans Pro"/>
                    </w:rPr>
                  </w:pPr>
                  <w:r w:rsidRPr="003D7806">
                    <w:rPr>
                      <w:rFonts w:ascii="Source Sans Pro" w:hAnsi="Source Sans Pro"/>
                      <w:sz w:val="17"/>
                    </w:rPr>
                    <w:t>[Datum]</w:t>
                  </w:r>
                </w:p>
              </w:tc>
            </w:tr>
            <w:tr w:rsidR="00E45E25" w:rsidRPr="003D7806" w14:paraId="68AF792B" w14:textId="77777777" w:rsidTr="00CA261F">
              <w:tc>
                <w:tcPr>
                  <w:tcW w:w="2241" w:type="dxa"/>
                  <w:shd w:val="clear" w:color="auto" w:fill="FFFFFF" w:themeFill="background1"/>
                </w:tcPr>
                <w:p w14:paraId="0B961ED5" w14:textId="77777777" w:rsidR="00E45E25" w:rsidRPr="003D7806" w:rsidRDefault="00F21F10">
                  <w:pPr>
                    <w:rPr>
                      <w:rFonts w:ascii="Source Sans Pro" w:hAnsi="Source Sans Pro"/>
                    </w:rPr>
                  </w:pPr>
                  <w:r w:rsidRPr="003D7806">
                    <w:rPr>
                      <w:rFonts w:ascii="Source Sans Pro" w:hAnsi="Source Sans Pro"/>
                      <w:sz w:val="17"/>
                    </w:rPr>
                    <w:t>Nächste Prüfung</w:t>
                  </w:r>
                </w:p>
              </w:tc>
              <w:tc>
                <w:tcPr>
                  <w:tcW w:w="2239" w:type="dxa"/>
                </w:tcPr>
                <w:p w14:paraId="192983BC" w14:textId="77777777" w:rsidR="00E45E25" w:rsidRPr="003D7806" w:rsidRDefault="00F21F10">
                  <w:pPr>
                    <w:rPr>
                      <w:rFonts w:ascii="Source Sans Pro" w:hAnsi="Source Sans Pro"/>
                    </w:rPr>
                  </w:pPr>
                  <w:r w:rsidRPr="003D7806">
                    <w:rPr>
                      <w:rFonts w:ascii="Source Sans Pro" w:hAnsi="Source Sans Pro"/>
                      <w:sz w:val="17"/>
                    </w:rPr>
                    <w:t>[Datum]</w:t>
                  </w:r>
                </w:p>
              </w:tc>
            </w:tr>
          </w:tbl>
          <w:p w14:paraId="2EC85777" w14:textId="77777777" w:rsidR="00E45E25" w:rsidRPr="003D7806" w:rsidRDefault="00E45E25">
            <w:pPr>
              <w:rPr>
                <w:rFonts w:ascii="Source Sans Pro" w:hAnsi="Source Sans Pro"/>
              </w:rPr>
            </w:pPr>
          </w:p>
        </w:tc>
      </w:tr>
    </w:tbl>
    <w:p w14:paraId="0D2143F6" w14:textId="77777777" w:rsidR="00E45E25" w:rsidRPr="003D7806" w:rsidRDefault="00E45E25">
      <w:pPr>
        <w:rPr>
          <w:rFonts w:ascii="Source Sans Pro" w:hAnsi="Source Sans Pro"/>
        </w:rPr>
      </w:pPr>
    </w:p>
    <w:tbl>
      <w:tblPr>
        <w:tblW w:w="0" w:type="auto"/>
        <w:jc w:val="center"/>
        <w:tblLook w:val="04A0" w:firstRow="1" w:lastRow="0" w:firstColumn="1" w:lastColumn="0" w:noHBand="0" w:noVBand="1"/>
      </w:tblPr>
      <w:tblGrid>
        <w:gridCol w:w="10200"/>
      </w:tblGrid>
      <w:tr w:rsidR="00E45E25" w:rsidRPr="003D7806" w14:paraId="54EC8686" w14:textId="77777777" w:rsidTr="00CA261F">
        <w:trPr>
          <w:jc w:val="center"/>
        </w:trPr>
        <w:tc>
          <w:tcPr>
            <w:tcW w:w="10200" w:type="dxa"/>
            <w:tcBorders>
              <w:top w:val="single" w:sz="8" w:space="0" w:color="BFBFBF"/>
              <w:left w:val="single" w:sz="8" w:space="0" w:color="BFBFBF"/>
              <w:bottom w:val="single" w:sz="8" w:space="0" w:color="BFBFBF"/>
              <w:right w:val="single" w:sz="8" w:space="0" w:color="BFBFBF"/>
            </w:tcBorders>
            <w:shd w:val="clear" w:color="auto" w:fill="F2DBDB" w:themeFill="accent2" w:themeFillTint="33"/>
          </w:tcPr>
          <w:p w14:paraId="5038DC27" w14:textId="77777777" w:rsidR="00E45E25" w:rsidRPr="003D7806" w:rsidRDefault="00F21F10">
            <w:pPr>
              <w:rPr>
                <w:rFonts w:ascii="Source Sans Pro" w:hAnsi="Source Sans Pro"/>
                <w:color w:val="000000" w:themeColor="text1"/>
              </w:rPr>
            </w:pPr>
            <w:r w:rsidRPr="003D7806">
              <w:rPr>
                <w:rFonts w:ascii="Source Sans Pro" w:hAnsi="Source Sans Pro"/>
                <w:b/>
                <w:color w:val="000000" w:themeColor="text1"/>
              </w:rPr>
              <w:t>Hinweis zur Anpassung</w:t>
            </w:r>
          </w:p>
          <w:p w14:paraId="4883EAA3" w14:textId="77777777" w:rsidR="00E45E25" w:rsidRDefault="00F21F10">
            <w:pPr>
              <w:spacing w:after="0"/>
              <w:rPr>
                <w:rFonts w:ascii="Source Sans Pro" w:hAnsi="Source Sans Pro"/>
              </w:rPr>
            </w:pPr>
            <w:r w:rsidRPr="003D7806">
              <w:rPr>
                <w:rFonts w:ascii="Source Sans Pro" w:hAnsi="Source Sans Pro"/>
              </w:rPr>
              <w:t>Diese Vorlage ist als bearbeitbares Muster gedacht. Bitte ergänzen Sie Kanzleiname, Logo, Verantwortlichkeiten, freigegebene KI-Tools und interne Freigabeprozesse entsprechend Ihrer Kanzleiorganisation.</w:t>
            </w:r>
            <w:r w:rsidR="00FF226F">
              <w:rPr>
                <w:rFonts w:ascii="Source Sans Pro" w:hAnsi="Source Sans Pro"/>
              </w:rPr>
              <w:t xml:space="preserve"> </w:t>
            </w:r>
          </w:p>
          <w:p w14:paraId="07CD4FCD" w14:textId="77777777" w:rsidR="00FF226F" w:rsidRPr="003D7806" w:rsidRDefault="00FF226F" w:rsidP="00FF226F">
            <w:pPr>
              <w:rPr>
                <w:rFonts w:ascii="Source Sans Pro" w:hAnsi="Source Sans Pro"/>
              </w:rPr>
            </w:pPr>
            <w:r w:rsidRPr="003D7806">
              <w:rPr>
                <w:rFonts w:ascii="Source Sans Pro" w:hAnsi="Source Sans Pro"/>
              </w:rPr>
              <w:t>Diese Checkliste gilt für den Einsatz von KI-Tools in der Kanzlei, insbesondere für Textentwürfe, Zusammenfassungen, Rechercheunterstützung, interne Organisation, Marketing, Mandantenkommunikation und vergleichbare Anwendungen.</w:t>
            </w:r>
          </w:p>
          <w:p w14:paraId="6A7B241E" w14:textId="77777777" w:rsidR="00FF226F" w:rsidRPr="003D7806" w:rsidRDefault="00FF226F" w:rsidP="00FF226F">
            <w:pPr>
              <w:rPr>
                <w:rFonts w:ascii="Source Sans Pro" w:hAnsi="Source Sans Pro"/>
              </w:rPr>
            </w:pPr>
            <w:r w:rsidRPr="003D7806">
              <w:rPr>
                <w:rFonts w:ascii="Source Sans Pro" w:hAnsi="Source Sans Pro"/>
              </w:rPr>
              <w:t>Sie gilt für alle Mitarbeitenden, die KI-Tools im Kanzleikontext nutzen oder deren Ergebnisse prüfen, bearbeiten oder freigeben.</w:t>
            </w:r>
          </w:p>
          <w:p w14:paraId="3062AF51" w14:textId="4AB9EA57" w:rsidR="00FF226F" w:rsidRPr="003D7806" w:rsidRDefault="00FF226F">
            <w:pPr>
              <w:spacing w:after="0"/>
              <w:rPr>
                <w:rFonts w:ascii="Source Sans Pro" w:hAnsi="Source Sans Pro"/>
              </w:rPr>
            </w:pPr>
            <w:r>
              <w:rPr>
                <w:rFonts w:ascii="Source Sans Pro" w:hAnsi="Source Sans Pro"/>
              </w:rPr>
              <w:t>Bei Verwendung der Vorlage bitte diesen Teil löschen.</w:t>
            </w:r>
          </w:p>
        </w:tc>
      </w:tr>
    </w:tbl>
    <w:p w14:paraId="44997A1F" w14:textId="5D6CC322"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Freigegebene KI-Tools</w:t>
      </w:r>
    </w:p>
    <w:p w14:paraId="4EEECACE" w14:textId="0A805EED" w:rsidR="00E45E25" w:rsidRPr="003D7806" w:rsidRDefault="00F21F10">
      <w:pPr>
        <w:rPr>
          <w:rFonts w:ascii="Source Sans Pro" w:hAnsi="Source Sans Pro"/>
        </w:rPr>
      </w:pPr>
      <w:r w:rsidRPr="003D7806">
        <w:rPr>
          <w:rFonts w:ascii="Source Sans Pro" w:hAnsi="Source Sans Pro"/>
        </w:rPr>
        <w:t xml:space="preserve">Die folgenden KI-Tools dürfen in der Kanzlei genutzt werden. </w:t>
      </w:r>
      <w:r w:rsidR="00FF226F">
        <w:rPr>
          <w:rFonts w:ascii="Source Sans Pro" w:hAnsi="Source Sans Pro"/>
        </w:rPr>
        <w:br/>
      </w:r>
      <w:r w:rsidRPr="003D7806">
        <w:rPr>
          <w:rFonts w:ascii="Source Sans Pro" w:hAnsi="Source Sans Pro"/>
        </w:rPr>
        <w:t>Nicht aufgeführte Tools dürfen erst nach interner Freigabe verwendet werden.</w:t>
      </w:r>
    </w:p>
    <w:tbl>
      <w:tblPr>
        <w:tblStyle w:val="Tabellenraster"/>
        <w:tblW w:w="0" w:type="auto"/>
        <w:jc w:val="center"/>
        <w:tblLook w:val="04A0" w:firstRow="1" w:lastRow="0" w:firstColumn="1" w:lastColumn="0" w:noHBand="0" w:noVBand="1"/>
      </w:tblPr>
      <w:tblGrid>
        <w:gridCol w:w="1701"/>
        <w:gridCol w:w="1701"/>
        <w:gridCol w:w="1701"/>
        <w:gridCol w:w="1701"/>
        <w:gridCol w:w="1587"/>
        <w:gridCol w:w="1814"/>
      </w:tblGrid>
      <w:tr w:rsidR="00E45E25" w:rsidRPr="003D7806" w14:paraId="0A3006E4" w14:textId="77777777">
        <w:trPr>
          <w:tblHeader/>
          <w:jc w:val="center"/>
        </w:trPr>
        <w:tc>
          <w:tcPr>
            <w:tcW w:w="1701" w:type="dxa"/>
            <w:shd w:val="clear" w:color="auto" w:fill="DDEBF7"/>
          </w:tcPr>
          <w:p w14:paraId="39E72EFB" w14:textId="77777777" w:rsidR="00E45E25" w:rsidRPr="003D7806" w:rsidRDefault="00F21F10">
            <w:pPr>
              <w:rPr>
                <w:rFonts w:ascii="Source Sans Pro" w:hAnsi="Source Sans Pro"/>
              </w:rPr>
            </w:pPr>
            <w:r w:rsidRPr="003D7806">
              <w:rPr>
                <w:rFonts w:ascii="Source Sans Pro" w:hAnsi="Source Sans Pro"/>
                <w:b/>
                <w:sz w:val="17"/>
              </w:rPr>
              <w:t>Tool</w:t>
            </w:r>
          </w:p>
        </w:tc>
        <w:tc>
          <w:tcPr>
            <w:tcW w:w="1701" w:type="dxa"/>
            <w:shd w:val="clear" w:color="auto" w:fill="DDEBF7"/>
          </w:tcPr>
          <w:p w14:paraId="75022D78" w14:textId="77777777" w:rsidR="00E45E25" w:rsidRPr="003D7806" w:rsidRDefault="00F21F10">
            <w:pPr>
              <w:rPr>
                <w:rFonts w:ascii="Source Sans Pro" w:hAnsi="Source Sans Pro"/>
              </w:rPr>
            </w:pPr>
            <w:r w:rsidRPr="003D7806">
              <w:rPr>
                <w:rFonts w:ascii="Source Sans Pro" w:hAnsi="Source Sans Pro"/>
                <w:b/>
                <w:sz w:val="17"/>
              </w:rPr>
              <w:t>Zweck</w:t>
            </w:r>
          </w:p>
        </w:tc>
        <w:tc>
          <w:tcPr>
            <w:tcW w:w="1701" w:type="dxa"/>
            <w:shd w:val="clear" w:color="auto" w:fill="DDEBF7"/>
          </w:tcPr>
          <w:p w14:paraId="6F975013" w14:textId="77777777" w:rsidR="00E45E25" w:rsidRPr="003D7806" w:rsidRDefault="00F21F10">
            <w:pPr>
              <w:rPr>
                <w:rFonts w:ascii="Source Sans Pro" w:hAnsi="Source Sans Pro"/>
              </w:rPr>
            </w:pPr>
            <w:r w:rsidRPr="003D7806">
              <w:rPr>
                <w:rFonts w:ascii="Source Sans Pro" w:hAnsi="Source Sans Pro"/>
                <w:b/>
                <w:sz w:val="17"/>
              </w:rPr>
              <w:t>Nutzergruppe</w:t>
            </w:r>
          </w:p>
        </w:tc>
        <w:tc>
          <w:tcPr>
            <w:tcW w:w="1701" w:type="dxa"/>
            <w:shd w:val="clear" w:color="auto" w:fill="DDEBF7"/>
          </w:tcPr>
          <w:p w14:paraId="1AE7CFEE" w14:textId="77777777" w:rsidR="00E45E25" w:rsidRPr="003D7806" w:rsidRDefault="00F21F10">
            <w:pPr>
              <w:rPr>
                <w:rFonts w:ascii="Source Sans Pro" w:hAnsi="Source Sans Pro"/>
              </w:rPr>
            </w:pPr>
            <w:r w:rsidRPr="003D7806">
              <w:rPr>
                <w:rFonts w:ascii="Source Sans Pro" w:hAnsi="Source Sans Pro"/>
                <w:b/>
                <w:sz w:val="17"/>
              </w:rPr>
              <w:t>Daten erlaubt?</w:t>
            </w:r>
          </w:p>
        </w:tc>
        <w:tc>
          <w:tcPr>
            <w:tcW w:w="1587" w:type="dxa"/>
            <w:shd w:val="clear" w:color="auto" w:fill="DDEBF7"/>
          </w:tcPr>
          <w:p w14:paraId="4A20AE02" w14:textId="77777777" w:rsidR="00E45E25" w:rsidRPr="003D7806" w:rsidRDefault="00F21F10">
            <w:pPr>
              <w:rPr>
                <w:rFonts w:ascii="Source Sans Pro" w:hAnsi="Source Sans Pro"/>
              </w:rPr>
            </w:pPr>
            <w:r w:rsidRPr="003D7806">
              <w:rPr>
                <w:rFonts w:ascii="Source Sans Pro" w:hAnsi="Source Sans Pro"/>
                <w:b/>
                <w:sz w:val="17"/>
              </w:rPr>
              <w:t>Freigabe durch</w:t>
            </w:r>
          </w:p>
        </w:tc>
        <w:tc>
          <w:tcPr>
            <w:tcW w:w="1814" w:type="dxa"/>
            <w:shd w:val="clear" w:color="auto" w:fill="DDEBF7"/>
          </w:tcPr>
          <w:p w14:paraId="62C066AE" w14:textId="77777777" w:rsidR="00E45E25" w:rsidRPr="003D7806" w:rsidRDefault="00F21F10">
            <w:pPr>
              <w:rPr>
                <w:rFonts w:ascii="Source Sans Pro" w:hAnsi="Source Sans Pro"/>
              </w:rPr>
            </w:pPr>
            <w:r w:rsidRPr="003D7806">
              <w:rPr>
                <w:rFonts w:ascii="Source Sans Pro" w:hAnsi="Source Sans Pro"/>
                <w:b/>
                <w:sz w:val="17"/>
              </w:rPr>
              <w:t>Bemerkung</w:t>
            </w:r>
          </w:p>
        </w:tc>
      </w:tr>
      <w:tr w:rsidR="00E45E25" w:rsidRPr="003D7806" w14:paraId="7429398F" w14:textId="77777777">
        <w:trPr>
          <w:jc w:val="center"/>
        </w:trPr>
        <w:tc>
          <w:tcPr>
            <w:tcW w:w="1701" w:type="dxa"/>
          </w:tcPr>
          <w:p w14:paraId="6F851EF5" w14:textId="77777777" w:rsidR="00E45E25" w:rsidRPr="003D7806" w:rsidRDefault="00E45E25">
            <w:pPr>
              <w:rPr>
                <w:rFonts w:ascii="Source Sans Pro" w:hAnsi="Source Sans Pro"/>
              </w:rPr>
            </w:pPr>
          </w:p>
        </w:tc>
        <w:tc>
          <w:tcPr>
            <w:tcW w:w="1701" w:type="dxa"/>
          </w:tcPr>
          <w:p w14:paraId="61019DCE" w14:textId="77777777" w:rsidR="00E45E25" w:rsidRPr="003D7806" w:rsidRDefault="00E45E25">
            <w:pPr>
              <w:rPr>
                <w:rFonts w:ascii="Source Sans Pro" w:hAnsi="Source Sans Pro"/>
              </w:rPr>
            </w:pPr>
          </w:p>
        </w:tc>
        <w:tc>
          <w:tcPr>
            <w:tcW w:w="1701" w:type="dxa"/>
          </w:tcPr>
          <w:p w14:paraId="160FCAF8" w14:textId="77777777" w:rsidR="00E45E25" w:rsidRPr="003D7806" w:rsidRDefault="00E45E25">
            <w:pPr>
              <w:rPr>
                <w:rFonts w:ascii="Source Sans Pro" w:hAnsi="Source Sans Pro"/>
              </w:rPr>
            </w:pPr>
          </w:p>
        </w:tc>
        <w:tc>
          <w:tcPr>
            <w:tcW w:w="1701" w:type="dxa"/>
          </w:tcPr>
          <w:p w14:paraId="76EA4B7B" w14:textId="77777777" w:rsidR="00E45E25" w:rsidRPr="003D7806" w:rsidRDefault="00E45E25">
            <w:pPr>
              <w:rPr>
                <w:rFonts w:ascii="Source Sans Pro" w:hAnsi="Source Sans Pro"/>
              </w:rPr>
            </w:pPr>
          </w:p>
        </w:tc>
        <w:tc>
          <w:tcPr>
            <w:tcW w:w="1587" w:type="dxa"/>
          </w:tcPr>
          <w:p w14:paraId="155EA127" w14:textId="77777777" w:rsidR="00E45E25" w:rsidRPr="003D7806" w:rsidRDefault="00E45E25">
            <w:pPr>
              <w:rPr>
                <w:rFonts w:ascii="Source Sans Pro" w:hAnsi="Source Sans Pro"/>
              </w:rPr>
            </w:pPr>
          </w:p>
        </w:tc>
        <w:tc>
          <w:tcPr>
            <w:tcW w:w="1814" w:type="dxa"/>
          </w:tcPr>
          <w:p w14:paraId="6A590532" w14:textId="77777777" w:rsidR="00E45E25" w:rsidRPr="003D7806" w:rsidRDefault="00E45E25">
            <w:pPr>
              <w:rPr>
                <w:rFonts w:ascii="Source Sans Pro" w:hAnsi="Source Sans Pro"/>
              </w:rPr>
            </w:pPr>
          </w:p>
        </w:tc>
      </w:tr>
      <w:tr w:rsidR="00E45E25" w:rsidRPr="003D7806" w14:paraId="36940F8D" w14:textId="77777777">
        <w:trPr>
          <w:jc w:val="center"/>
        </w:trPr>
        <w:tc>
          <w:tcPr>
            <w:tcW w:w="1701" w:type="dxa"/>
          </w:tcPr>
          <w:p w14:paraId="6C922074" w14:textId="77777777" w:rsidR="00E45E25" w:rsidRPr="003D7806" w:rsidRDefault="00E45E25">
            <w:pPr>
              <w:rPr>
                <w:rFonts w:ascii="Source Sans Pro" w:hAnsi="Source Sans Pro"/>
              </w:rPr>
            </w:pPr>
          </w:p>
        </w:tc>
        <w:tc>
          <w:tcPr>
            <w:tcW w:w="1701" w:type="dxa"/>
          </w:tcPr>
          <w:p w14:paraId="3CF3E592" w14:textId="77777777" w:rsidR="00E45E25" w:rsidRPr="003D7806" w:rsidRDefault="00E45E25">
            <w:pPr>
              <w:rPr>
                <w:rFonts w:ascii="Source Sans Pro" w:hAnsi="Source Sans Pro"/>
              </w:rPr>
            </w:pPr>
          </w:p>
        </w:tc>
        <w:tc>
          <w:tcPr>
            <w:tcW w:w="1701" w:type="dxa"/>
          </w:tcPr>
          <w:p w14:paraId="73BAED60" w14:textId="77777777" w:rsidR="00E45E25" w:rsidRPr="003D7806" w:rsidRDefault="00E45E25">
            <w:pPr>
              <w:rPr>
                <w:rFonts w:ascii="Source Sans Pro" w:hAnsi="Source Sans Pro"/>
              </w:rPr>
            </w:pPr>
          </w:p>
        </w:tc>
        <w:tc>
          <w:tcPr>
            <w:tcW w:w="1701" w:type="dxa"/>
          </w:tcPr>
          <w:p w14:paraId="653165D2" w14:textId="77777777" w:rsidR="00E45E25" w:rsidRPr="003D7806" w:rsidRDefault="00E45E25">
            <w:pPr>
              <w:rPr>
                <w:rFonts w:ascii="Source Sans Pro" w:hAnsi="Source Sans Pro"/>
              </w:rPr>
            </w:pPr>
          </w:p>
        </w:tc>
        <w:tc>
          <w:tcPr>
            <w:tcW w:w="1587" w:type="dxa"/>
          </w:tcPr>
          <w:p w14:paraId="331C2380" w14:textId="77777777" w:rsidR="00E45E25" w:rsidRPr="003D7806" w:rsidRDefault="00E45E25">
            <w:pPr>
              <w:rPr>
                <w:rFonts w:ascii="Source Sans Pro" w:hAnsi="Source Sans Pro"/>
              </w:rPr>
            </w:pPr>
          </w:p>
        </w:tc>
        <w:tc>
          <w:tcPr>
            <w:tcW w:w="1814" w:type="dxa"/>
          </w:tcPr>
          <w:p w14:paraId="598AA2CA" w14:textId="77777777" w:rsidR="00E45E25" w:rsidRPr="003D7806" w:rsidRDefault="00E45E25">
            <w:pPr>
              <w:rPr>
                <w:rFonts w:ascii="Source Sans Pro" w:hAnsi="Source Sans Pro"/>
              </w:rPr>
            </w:pPr>
          </w:p>
        </w:tc>
      </w:tr>
      <w:tr w:rsidR="00E45E25" w:rsidRPr="003D7806" w14:paraId="0A01EB10" w14:textId="77777777">
        <w:trPr>
          <w:jc w:val="center"/>
        </w:trPr>
        <w:tc>
          <w:tcPr>
            <w:tcW w:w="1701" w:type="dxa"/>
          </w:tcPr>
          <w:p w14:paraId="69256AD6" w14:textId="77777777" w:rsidR="00E45E25" w:rsidRPr="003D7806" w:rsidRDefault="00E45E25">
            <w:pPr>
              <w:rPr>
                <w:rFonts w:ascii="Source Sans Pro" w:hAnsi="Source Sans Pro"/>
              </w:rPr>
            </w:pPr>
          </w:p>
        </w:tc>
        <w:tc>
          <w:tcPr>
            <w:tcW w:w="1701" w:type="dxa"/>
          </w:tcPr>
          <w:p w14:paraId="5B80930B" w14:textId="77777777" w:rsidR="00E45E25" w:rsidRPr="003D7806" w:rsidRDefault="00E45E25">
            <w:pPr>
              <w:rPr>
                <w:rFonts w:ascii="Source Sans Pro" w:hAnsi="Source Sans Pro"/>
              </w:rPr>
            </w:pPr>
          </w:p>
        </w:tc>
        <w:tc>
          <w:tcPr>
            <w:tcW w:w="1701" w:type="dxa"/>
          </w:tcPr>
          <w:p w14:paraId="6E95FE23" w14:textId="77777777" w:rsidR="00E45E25" w:rsidRPr="003D7806" w:rsidRDefault="00E45E25">
            <w:pPr>
              <w:rPr>
                <w:rFonts w:ascii="Source Sans Pro" w:hAnsi="Source Sans Pro"/>
              </w:rPr>
            </w:pPr>
          </w:p>
        </w:tc>
        <w:tc>
          <w:tcPr>
            <w:tcW w:w="1701" w:type="dxa"/>
          </w:tcPr>
          <w:p w14:paraId="0B436932" w14:textId="77777777" w:rsidR="00E45E25" w:rsidRPr="003D7806" w:rsidRDefault="00E45E25">
            <w:pPr>
              <w:rPr>
                <w:rFonts w:ascii="Source Sans Pro" w:hAnsi="Source Sans Pro"/>
              </w:rPr>
            </w:pPr>
          </w:p>
        </w:tc>
        <w:tc>
          <w:tcPr>
            <w:tcW w:w="1587" w:type="dxa"/>
          </w:tcPr>
          <w:p w14:paraId="34276CF8" w14:textId="77777777" w:rsidR="00E45E25" w:rsidRPr="003D7806" w:rsidRDefault="00E45E25">
            <w:pPr>
              <w:rPr>
                <w:rFonts w:ascii="Source Sans Pro" w:hAnsi="Source Sans Pro"/>
              </w:rPr>
            </w:pPr>
          </w:p>
        </w:tc>
        <w:tc>
          <w:tcPr>
            <w:tcW w:w="1814" w:type="dxa"/>
          </w:tcPr>
          <w:p w14:paraId="678C3CB5" w14:textId="77777777" w:rsidR="00E45E25" w:rsidRPr="003D7806" w:rsidRDefault="00E45E25">
            <w:pPr>
              <w:rPr>
                <w:rFonts w:ascii="Source Sans Pro" w:hAnsi="Source Sans Pro"/>
              </w:rPr>
            </w:pPr>
          </w:p>
        </w:tc>
      </w:tr>
      <w:tr w:rsidR="00E45E25" w:rsidRPr="003D7806" w14:paraId="76AD086C" w14:textId="77777777">
        <w:trPr>
          <w:jc w:val="center"/>
        </w:trPr>
        <w:tc>
          <w:tcPr>
            <w:tcW w:w="1701" w:type="dxa"/>
          </w:tcPr>
          <w:p w14:paraId="06A3693B" w14:textId="77777777" w:rsidR="00E45E25" w:rsidRPr="003D7806" w:rsidRDefault="00E45E25">
            <w:pPr>
              <w:rPr>
                <w:rFonts w:ascii="Source Sans Pro" w:hAnsi="Source Sans Pro"/>
              </w:rPr>
            </w:pPr>
          </w:p>
        </w:tc>
        <w:tc>
          <w:tcPr>
            <w:tcW w:w="1701" w:type="dxa"/>
          </w:tcPr>
          <w:p w14:paraId="4608BA8D" w14:textId="77777777" w:rsidR="00E45E25" w:rsidRPr="003D7806" w:rsidRDefault="00E45E25">
            <w:pPr>
              <w:rPr>
                <w:rFonts w:ascii="Source Sans Pro" w:hAnsi="Source Sans Pro"/>
              </w:rPr>
            </w:pPr>
          </w:p>
        </w:tc>
        <w:tc>
          <w:tcPr>
            <w:tcW w:w="1701" w:type="dxa"/>
          </w:tcPr>
          <w:p w14:paraId="57E97CF3" w14:textId="77777777" w:rsidR="00E45E25" w:rsidRPr="003D7806" w:rsidRDefault="00E45E25">
            <w:pPr>
              <w:rPr>
                <w:rFonts w:ascii="Source Sans Pro" w:hAnsi="Source Sans Pro"/>
              </w:rPr>
            </w:pPr>
          </w:p>
        </w:tc>
        <w:tc>
          <w:tcPr>
            <w:tcW w:w="1701" w:type="dxa"/>
          </w:tcPr>
          <w:p w14:paraId="336B6C4A" w14:textId="77777777" w:rsidR="00E45E25" w:rsidRPr="003D7806" w:rsidRDefault="00E45E25">
            <w:pPr>
              <w:rPr>
                <w:rFonts w:ascii="Source Sans Pro" w:hAnsi="Source Sans Pro"/>
              </w:rPr>
            </w:pPr>
          </w:p>
        </w:tc>
        <w:tc>
          <w:tcPr>
            <w:tcW w:w="1587" w:type="dxa"/>
          </w:tcPr>
          <w:p w14:paraId="3B262FF2" w14:textId="77777777" w:rsidR="00E45E25" w:rsidRPr="003D7806" w:rsidRDefault="00E45E25">
            <w:pPr>
              <w:rPr>
                <w:rFonts w:ascii="Source Sans Pro" w:hAnsi="Source Sans Pro"/>
              </w:rPr>
            </w:pPr>
          </w:p>
        </w:tc>
        <w:tc>
          <w:tcPr>
            <w:tcW w:w="1814" w:type="dxa"/>
          </w:tcPr>
          <w:p w14:paraId="430A2151" w14:textId="77777777" w:rsidR="00E45E25" w:rsidRPr="003D7806" w:rsidRDefault="00E45E25">
            <w:pPr>
              <w:rPr>
                <w:rFonts w:ascii="Source Sans Pro" w:hAnsi="Source Sans Pro"/>
              </w:rPr>
            </w:pPr>
          </w:p>
        </w:tc>
      </w:tr>
      <w:tr w:rsidR="00E45E25" w:rsidRPr="003D7806" w14:paraId="30549E5C" w14:textId="77777777">
        <w:trPr>
          <w:jc w:val="center"/>
        </w:trPr>
        <w:tc>
          <w:tcPr>
            <w:tcW w:w="1701" w:type="dxa"/>
          </w:tcPr>
          <w:p w14:paraId="67291BEE" w14:textId="77777777" w:rsidR="00E45E25" w:rsidRPr="003D7806" w:rsidRDefault="00E45E25">
            <w:pPr>
              <w:rPr>
                <w:rFonts w:ascii="Source Sans Pro" w:hAnsi="Source Sans Pro"/>
              </w:rPr>
            </w:pPr>
          </w:p>
        </w:tc>
        <w:tc>
          <w:tcPr>
            <w:tcW w:w="1701" w:type="dxa"/>
          </w:tcPr>
          <w:p w14:paraId="2F216DAD" w14:textId="77777777" w:rsidR="00E45E25" w:rsidRPr="003D7806" w:rsidRDefault="00E45E25">
            <w:pPr>
              <w:rPr>
                <w:rFonts w:ascii="Source Sans Pro" w:hAnsi="Source Sans Pro"/>
              </w:rPr>
            </w:pPr>
          </w:p>
        </w:tc>
        <w:tc>
          <w:tcPr>
            <w:tcW w:w="1701" w:type="dxa"/>
          </w:tcPr>
          <w:p w14:paraId="30795520" w14:textId="77777777" w:rsidR="00E45E25" w:rsidRPr="003D7806" w:rsidRDefault="00E45E25">
            <w:pPr>
              <w:rPr>
                <w:rFonts w:ascii="Source Sans Pro" w:hAnsi="Source Sans Pro"/>
              </w:rPr>
            </w:pPr>
          </w:p>
        </w:tc>
        <w:tc>
          <w:tcPr>
            <w:tcW w:w="1701" w:type="dxa"/>
          </w:tcPr>
          <w:p w14:paraId="39C366D8" w14:textId="77777777" w:rsidR="00E45E25" w:rsidRPr="003D7806" w:rsidRDefault="00E45E25">
            <w:pPr>
              <w:rPr>
                <w:rFonts w:ascii="Source Sans Pro" w:hAnsi="Source Sans Pro"/>
              </w:rPr>
            </w:pPr>
          </w:p>
        </w:tc>
        <w:tc>
          <w:tcPr>
            <w:tcW w:w="1587" w:type="dxa"/>
          </w:tcPr>
          <w:p w14:paraId="184D4B7B" w14:textId="77777777" w:rsidR="00E45E25" w:rsidRPr="003D7806" w:rsidRDefault="00E45E25">
            <w:pPr>
              <w:rPr>
                <w:rFonts w:ascii="Source Sans Pro" w:hAnsi="Source Sans Pro"/>
              </w:rPr>
            </w:pPr>
          </w:p>
        </w:tc>
        <w:tc>
          <w:tcPr>
            <w:tcW w:w="1814" w:type="dxa"/>
          </w:tcPr>
          <w:p w14:paraId="68556D72" w14:textId="77777777" w:rsidR="00E45E25" w:rsidRPr="003D7806" w:rsidRDefault="00E45E25">
            <w:pPr>
              <w:rPr>
                <w:rFonts w:ascii="Source Sans Pro" w:hAnsi="Source Sans Pro"/>
              </w:rPr>
            </w:pPr>
          </w:p>
        </w:tc>
      </w:tr>
    </w:tbl>
    <w:p w14:paraId="316E8AA8" w14:textId="41AB636B"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Grundregeln</w:t>
      </w:r>
    </w:p>
    <w:p w14:paraId="78CA18AF" w14:textId="77777777" w:rsidR="00E45E25" w:rsidRPr="003D7806" w:rsidRDefault="00F21F10">
      <w:pPr>
        <w:pStyle w:val="Aufzhlungszeichen"/>
        <w:rPr>
          <w:rFonts w:ascii="Source Sans Pro" w:hAnsi="Source Sans Pro"/>
        </w:rPr>
      </w:pPr>
      <w:r w:rsidRPr="003D7806">
        <w:rPr>
          <w:rFonts w:ascii="Source Sans Pro" w:hAnsi="Source Sans Pro"/>
        </w:rPr>
        <w:t>KI-Tools werden nur für freigegebene Zwecke genutzt.</w:t>
      </w:r>
    </w:p>
    <w:p w14:paraId="7C21E09D" w14:textId="77777777" w:rsidR="00E45E25" w:rsidRPr="003D7806" w:rsidRDefault="00F21F10">
      <w:pPr>
        <w:pStyle w:val="Aufzhlungszeichen"/>
        <w:rPr>
          <w:rFonts w:ascii="Source Sans Pro" w:hAnsi="Source Sans Pro"/>
        </w:rPr>
      </w:pPr>
      <w:r w:rsidRPr="003D7806">
        <w:rPr>
          <w:rFonts w:ascii="Source Sans Pro" w:hAnsi="Source Sans Pro"/>
        </w:rPr>
        <w:t>Mandantendaten, personenbezogene Daten, Steuernummern und sensible Sachverhalte werden nur verarbeitet, wenn eine geprüfte Grundlage vorliegt.</w:t>
      </w:r>
    </w:p>
    <w:p w14:paraId="3AB2EEBB" w14:textId="77777777" w:rsidR="00E45E25" w:rsidRPr="003D7806" w:rsidRDefault="00F21F10">
      <w:pPr>
        <w:pStyle w:val="Aufzhlungszeichen"/>
        <w:rPr>
          <w:rFonts w:ascii="Source Sans Pro" w:hAnsi="Source Sans Pro"/>
        </w:rPr>
      </w:pPr>
      <w:r w:rsidRPr="003D7806">
        <w:rPr>
          <w:rFonts w:ascii="Source Sans Pro" w:hAnsi="Source Sans Pro"/>
        </w:rPr>
        <w:t>Eingaben werden so weit wie möglich anonymisiert oder pseudonymisiert.</w:t>
      </w:r>
    </w:p>
    <w:p w14:paraId="7D7D53F9" w14:textId="77777777" w:rsidR="00E45E25" w:rsidRPr="003D7806" w:rsidRDefault="00F21F10">
      <w:pPr>
        <w:pStyle w:val="Aufzhlungszeichen"/>
        <w:rPr>
          <w:rFonts w:ascii="Source Sans Pro" w:hAnsi="Source Sans Pro"/>
        </w:rPr>
      </w:pPr>
      <w:r w:rsidRPr="003D7806">
        <w:rPr>
          <w:rFonts w:ascii="Source Sans Pro" w:hAnsi="Source Sans Pro"/>
        </w:rPr>
        <w:t>KI-Ergebnisse werden fachlich geprüft, bevor sie intern oder extern verwendet werden.</w:t>
      </w:r>
    </w:p>
    <w:p w14:paraId="4C0B61B4" w14:textId="77777777" w:rsidR="00E45E25" w:rsidRPr="003D7806" w:rsidRDefault="00F21F10">
      <w:pPr>
        <w:pStyle w:val="Aufzhlungszeichen"/>
        <w:rPr>
          <w:rFonts w:ascii="Source Sans Pro" w:hAnsi="Source Sans Pro"/>
        </w:rPr>
      </w:pPr>
      <w:r w:rsidRPr="003D7806">
        <w:rPr>
          <w:rFonts w:ascii="Source Sans Pro" w:hAnsi="Source Sans Pro"/>
        </w:rPr>
        <w:t>Neue KI-Tools oder neue Einsatzbereiche werden vorab intern freigegeben.</w:t>
      </w:r>
    </w:p>
    <w:p w14:paraId="6BB0261B" w14:textId="77777777" w:rsidR="00E45E25" w:rsidRPr="003D7806" w:rsidRDefault="00F21F10">
      <w:pPr>
        <w:pStyle w:val="Aufzhlungszeichen"/>
        <w:rPr>
          <w:rFonts w:ascii="Source Sans Pro" w:hAnsi="Source Sans Pro"/>
        </w:rPr>
      </w:pPr>
      <w:r w:rsidRPr="003D7806">
        <w:rPr>
          <w:rFonts w:ascii="Source Sans Pro" w:hAnsi="Source Sans Pro"/>
        </w:rPr>
        <w:t>Unsichere Fälle werden vor Nutzung mit der zuständigen Person geklärt.</w:t>
      </w:r>
    </w:p>
    <w:p w14:paraId="5FB2D357" w14:textId="22EBE62C"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lastRenderedPageBreak/>
        <w:t>Checkliste vor der Nutzung</w:t>
      </w:r>
    </w:p>
    <w:tbl>
      <w:tblPr>
        <w:tblStyle w:val="Tabellenraster"/>
        <w:tblW w:w="0" w:type="auto"/>
        <w:jc w:val="center"/>
        <w:tblLook w:val="04A0" w:firstRow="1" w:lastRow="0" w:firstColumn="1" w:lastColumn="0" w:noHBand="0" w:noVBand="1"/>
      </w:tblPr>
      <w:tblGrid>
        <w:gridCol w:w="6236"/>
        <w:gridCol w:w="1134"/>
        <w:gridCol w:w="1134"/>
        <w:gridCol w:w="1417"/>
      </w:tblGrid>
      <w:tr w:rsidR="00E45E25" w:rsidRPr="003D7806" w14:paraId="20C869D9" w14:textId="77777777">
        <w:trPr>
          <w:tblHeader/>
          <w:jc w:val="center"/>
        </w:trPr>
        <w:tc>
          <w:tcPr>
            <w:tcW w:w="6236" w:type="dxa"/>
            <w:shd w:val="clear" w:color="auto" w:fill="DDEBF7"/>
          </w:tcPr>
          <w:p w14:paraId="6A62A26B" w14:textId="77777777" w:rsidR="00E45E25" w:rsidRPr="003D7806" w:rsidRDefault="00F21F10">
            <w:pPr>
              <w:rPr>
                <w:rFonts w:ascii="Source Sans Pro" w:hAnsi="Source Sans Pro"/>
              </w:rPr>
            </w:pPr>
            <w:r w:rsidRPr="003D7806">
              <w:rPr>
                <w:rFonts w:ascii="Source Sans Pro" w:hAnsi="Source Sans Pro"/>
                <w:b/>
                <w:sz w:val="17"/>
              </w:rPr>
              <w:t>Prüffrage</w:t>
            </w:r>
          </w:p>
        </w:tc>
        <w:tc>
          <w:tcPr>
            <w:tcW w:w="1134" w:type="dxa"/>
            <w:shd w:val="clear" w:color="auto" w:fill="DDEBF7"/>
          </w:tcPr>
          <w:p w14:paraId="64FDDFB3" w14:textId="77777777" w:rsidR="00E45E25" w:rsidRPr="003D7806" w:rsidRDefault="00F21F10">
            <w:pPr>
              <w:rPr>
                <w:rFonts w:ascii="Source Sans Pro" w:hAnsi="Source Sans Pro"/>
              </w:rPr>
            </w:pPr>
            <w:r w:rsidRPr="003D7806">
              <w:rPr>
                <w:rFonts w:ascii="Source Sans Pro" w:hAnsi="Source Sans Pro"/>
                <w:b/>
                <w:sz w:val="17"/>
              </w:rPr>
              <w:t>Ja</w:t>
            </w:r>
          </w:p>
        </w:tc>
        <w:tc>
          <w:tcPr>
            <w:tcW w:w="1134" w:type="dxa"/>
            <w:shd w:val="clear" w:color="auto" w:fill="DDEBF7"/>
          </w:tcPr>
          <w:p w14:paraId="7A7BC764" w14:textId="77777777" w:rsidR="00E45E25" w:rsidRPr="003D7806" w:rsidRDefault="00F21F10">
            <w:pPr>
              <w:rPr>
                <w:rFonts w:ascii="Source Sans Pro" w:hAnsi="Source Sans Pro"/>
              </w:rPr>
            </w:pPr>
            <w:r w:rsidRPr="003D7806">
              <w:rPr>
                <w:rFonts w:ascii="Source Sans Pro" w:hAnsi="Source Sans Pro"/>
                <w:b/>
                <w:sz w:val="17"/>
              </w:rPr>
              <w:t>Nein</w:t>
            </w:r>
          </w:p>
        </w:tc>
        <w:tc>
          <w:tcPr>
            <w:tcW w:w="1417" w:type="dxa"/>
            <w:shd w:val="clear" w:color="auto" w:fill="DDEBF7"/>
          </w:tcPr>
          <w:p w14:paraId="799D40B5" w14:textId="77777777" w:rsidR="00E45E25" w:rsidRPr="003D7806" w:rsidRDefault="00F21F10">
            <w:pPr>
              <w:rPr>
                <w:rFonts w:ascii="Source Sans Pro" w:hAnsi="Source Sans Pro"/>
              </w:rPr>
            </w:pPr>
            <w:r w:rsidRPr="003D7806">
              <w:rPr>
                <w:rFonts w:ascii="Source Sans Pro" w:hAnsi="Source Sans Pro"/>
                <w:b/>
                <w:sz w:val="17"/>
              </w:rPr>
              <w:t>Rückfrage</w:t>
            </w:r>
          </w:p>
        </w:tc>
      </w:tr>
      <w:tr w:rsidR="00E45E25" w:rsidRPr="003D7806" w14:paraId="26360DD8" w14:textId="77777777">
        <w:trPr>
          <w:jc w:val="center"/>
        </w:trPr>
        <w:tc>
          <w:tcPr>
            <w:tcW w:w="6236" w:type="dxa"/>
          </w:tcPr>
          <w:p w14:paraId="43917AAE" w14:textId="77777777" w:rsidR="00E45E25" w:rsidRPr="003D7806" w:rsidRDefault="00F21F10">
            <w:pPr>
              <w:rPr>
                <w:rFonts w:ascii="Source Sans Pro" w:hAnsi="Source Sans Pro"/>
              </w:rPr>
            </w:pPr>
            <w:r w:rsidRPr="003D7806">
              <w:rPr>
                <w:rFonts w:ascii="Source Sans Pro" w:hAnsi="Source Sans Pro"/>
                <w:sz w:val="17"/>
              </w:rPr>
              <w:t>Ist das KI-Tool in der Kanzlei freigegeben?</w:t>
            </w:r>
          </w:p>
        </w:tc>
        <w:tc>
          <w:tcPr>
            <w:tcW w:w="1134" w:type="dxa"/>
          </w:tcPr>
          <w:p w14:paraId="3F1C3EAD" w14:textId="77777777" w:rsidR="00E45E25" w:rsidRPr="003D7806" w:rsidRDefault="00E45E25">
            <w:pPr>
              <w:rPr>
                <w:rFonts w:ascii="Source Sans Pro" w:hAnsi="Source Sans Pro"/>
              </w:rPr>
            </w:pPr>
          </w:p>
        </w:tc>
        <w:tc>
          <w:tcPr>
            <w:tcW w:w="1134" w:type="dxa"/>
          </w:tcPr>
          <w:p w14:paraId="399D480B" w14:textId="77777777" w:rsidR="00E45E25" w:rsidRPr="003D7806" w:rsidRDefault="00E45E25">
            <w:pPr>
              <w:rPr>
                <w:rFonts w:ascii="Source Sans Pro" w:hAnsi="Source Sans Pro"/>
              </w:rPr>
            </w:pPr>
          </w:p>
        </w:tc>
        <w:tc>
          <w:tcPr>
            <w:tcW w:w="1417" w:type="dxa"/>
          </w:tcPr>
          <w:p w14:paraId="61E195A0" w14:textId="77777777" w:rsidR="00E45E25" w:rsidRPr="003D7806" w:rsidRDefault="00E45E25">
            <w:pPr>
              <w:rPr>
                <w:rFonts w:ascii="Source Sans Pro" w:hAnsi="Source Sans Pro"/>
              </w:rPr>
            </w:pPr>
          </w:p>
        </w:tc>
      </w:tr>
      <w:tr w:rsidR="00E45E25" w:rsidRPr="003D7806" w14:paraId="7C285F0E" w14:textId="77777777">
        <w:trPr>
          <w:jc w:val="center"/>
        </w:trPr>
        <w:tc>
          <w:tcPr>
            <w:tcW w:w="6236" w:type="dxa"/>
          </w:tcPr>
          <w:p w14:paraId="02BDCE78" w14:textId="77777777" w:rsidR="00E45E25" w:rsidRPr="003D7806" w:rsidRDefault="00F21F10">
            <w:pPr>
              <w:rPr>
                <w:rFonts w:ascii="Source Sans Pro" w:hAnsi="Source Sans Pro"/>
              </w:rPr>
            </w:pPr>
            <w:r w:rsidRPr="003D7806">
              <w:rPr>
                <w:rFonts w:ascii="Source Sans Pro" w:hAnsi="Source Sans Pro"/>
                <w:sz w:val="17"/>
              </w:rPr>
              <w:t>Ist der geplante Einsatzbereich erlaubt?</w:t>
            </w:r>
          </w:p>
        </w:tc>
        <w:tc>
          <w:tcPr>
            <w:tcW w:w="1134" w:type="dxa"/>
          </w:tcPr>
          <w:p w14:paraId="46A69182" w14:textId="77777777" w:rsidR="00E45E25" w:rsidRPr="003D7806" w:rsidRDefault="00E45E25">
            <w:pPr>
              <w:rPr>
                <w:rFonts w:ascii="Source Sans Pro" w:hAnsi="Source Sans Pro"/>
              </w:rPr>
            </w:pPr>
          </w:p>
        </w:tc>
        <w:tc>
          <w:tcPr>
            <w:tcW w:w="1134" w:type="dxa"/>
          </w:tcPr>
          <w:p w14:paraId="7F28FFBE" w14:textId="77777777" w:rsidR="00E45E25" w:rsidRPr="003D7806" w:rsidRDefault="00E45E25">
            <w:pPr>
              <w:rPr>
                <w:rFonts w:ascii="Source Sans Pro" w:hAnsi="Source Sans Pro"/>
              </w:rPr>
            </w:pPr>
          </w:p>
        </w:tc>
        <w:tc>
          <w:tcPr>
            <w:tcW w:w="1417" w:type="dxa"/>
          </w:tcPr>
          <w:p w14:paraId="62E812DC" w14:textId="77777777" w:rsidR="00E45E25" w:rsidRPr="003D7806" w:rsidRDefault="00E45E25">
            <w:pPr>
              <w:rPr>
                <w:rFonts w:ascii="Source Sans Pro" w:hAnsi="Source Sans Pro"/>
              </w:rPr>
            </w:pPr>
          </w:p>
        </w:tc>
      </w:tr>
      <w:tr w:rsidR="00E45E25" w:rsidRPr="003D7806" w14:paraId="4BD23CD2" w14:textId="77777777">
        <w:trPr>
          <w:jc w:val="center"/>
        </w:trPr>
        <w:tc>
          <w:tcPr>
            <w:tcW w:w="6236" w:type="dxa"/>
          </w:tcPr>
          <w:p w14:paraId="33D393D3" w14:textId="77777777" w:rsidR="00E45E25" w:rsidRPr="003D7806" w:rsidRDefault="00F21F10">
            <w:pPr>
              <w:rPr>
                <w:rFonts w:ascii="Source Sans Pro" w:hAnsi="Source Sans Pro"/>
              </w:rPr>
            </w:pPr>
            <w:r w:rsidRPr="003D7806">
              <w:rPr>
                <w:rFonts w:ascii="Source Sans Pro" w:hAnsi="Source Sans Pro"/>
                <w:sz w:val="17"/>
              </w:rPr>
              <w:t>Ist klar, welche Daten eingegeben werden sollen?</w:t>
            </w:r>
          </w:p>
        </w:tc>
        <w:tc>
          <w:tcPr>
            <w:tcW w:w="1134" w:type="dxa"/>
          </w:tcPr>
          <w:p w14:paraId="56DAC351" w14:textId="77777777" w:rsidR="00E45E25" w:rsidRPr="003D7806" w:rsidRDefault="00E45E25">
            <w:pPr>
              <w:rPr>
                <w:rFonts w:ascii="Source Sans Pro" w:hAnsi="Source Sans Pro"/>
              </w:rPr>
            </w:pPr>
          </w:p>
        </w:tc>
        <w:tc>
          <w:tcPr>
            <w:tcW w:w="1134" w:type="dxa"/>
          </w:tcPr>
          <w:p w14:paraId="2183E713" w14:textId="77777777" w:rsidR="00E45E25" w:rsidRPr="003D7806" w:rsidRDefault="00E45E25">
            <w:pPr>
              <w:rPr>
                <w:rFonts w:ascii="Source Sans Pro" w:hAnsi="Source Sans Pro"/>
              </w:rPr>
            </w:pPr>
          </w:p>
        </w:tc>
        <w:tc>
          <w:tcPr>
            <w:tcW w:w="1417" w:type="dxa"/>
          </w:tcPr>
          <w:p w14:paraId="5C4485EA" w14:textId="77777777" w:rsidR="00E45E25" w:rsidRPr="003D7806" w:rsidRDefault="00E45E25">
            <w:pPr>
              <w:rPr>
                <w:rFonts w:ascii="Source Sans Pro" w:hAnsi="Source Sans Pro"/>
              </w:rPr>
            </w:pPr>
          </w:p>
        </w:tc>
      </w:tr>
      <w:tr w:rsidR="00E45E25" w:rsidRPr="003D7806" w14:paraId="66A01EAE" w14:textId="77777777">
        <w:trPr>
          <w:jc w:val="center"/>
        </w:trPr>
        <w:tc>
          <w:tcPr>
            <w:tcW w:w="6236" w:type="dxa"/>
          </w:tcPr>
          <w:p w14:paraId="5B7423D2" w14:textId="77777777" w:rsidR="00E45E25" w:rsidRPr="003D7806" w:rsidRDefault="00F21F10">
            <w:pPr>
              <w:rPr>
                <w:rFonts w:ascii="Source Sans Pro" w:hAnsi="Source Sans Pro"/>
              </w:rPr>
            </w:pPr>
            <w:r w:rsidRPr="003D7806">
              <w:rPr>
                <w:rFonts w:ascii="Source Sans Pro" w:hAnsi="Source Sans Pro"/>
                <w:sz w:val="17"/>
              </w:rPr>
              <w:t>Werden Mandantennamen, Steuernummern und sensible Sachverhalte vermieden?</w:t>
            </w:r>
          </w:p>
        </w:tc>
        <w:tc>
          <w:tcPr>
            <w:tcW w:w="1134" w:type="dxa"/>
          </w:tcPr>
          <w:p w14:paraId="118F1FD6" w14:textId="77777777" w:rsidR="00E45E25" w:rsidRPr="003D7806" w:rsidRDefault="00E45E25">
            <w:pPr>
              <w:rPr>
                <w:rFonts w:ascii="Source Sans Pro" w:hAnsi="Source Sans Pro"/>
              </w:rPr>
            </w:pPr>
          </w:p>
        </w:tc>
        <w:tc>
          <w:tcPr>
            <w:tcW w:w="1134" w:type="dxa"/>
          </w:tcPr>
          <w:p w14:paraId="3AC5017A" w14:textId="77777777" w:rsidR="00E45E25" w:rsidRPr="003D7806" w:rsidRDefault="00E45E25">
            <w:pPr>
              <w:rPr>
                <w:rFonts w:ascii="Source Sans Pro" w:hAnsi="Source Sans Pro"/>
              </w:rPr>
            </w:pPr>
          </w:p>
        </w:tc>
        <w:tc>
          <w:tcPr>
            <w:tcW w:w="1417" w:type="dxa"/>
          </w:tcPr>
          <w:p w14:paraId="32D669A8" w14:textId="77777777" w:rsidR="00E45E25" w:rsidRPr="003D7806" w:rsidRDefault="00E45E25">
            <w:pPr>
              <w:rPr>
                <w:rFonts w:ascii="Source Sans Pro" w:hAnsi="Source Sans Pro"/>
              </w:rPr>
            </w:pPr>
          </w:p>
        </w:tc>
      </w:tr>
      <w:tr w:rsidR="00E45E25" w:rsidRPr="003D7806" w14:paraId="2A2056EC" w14:textId="77777777">
        <w:trPr>
          <w:jc w:val="center"/>
        </w:trPr>
        <w:tc>
          <w:tcPr>
            <w:tcW w:w="6236" w:type="dxa"/>
          </w:tcPr>
          <w:p w14:paraId="27C5F272" w14:textId="77777777" w:rsidR="00E45E25" w:rsidRPr="003D7806" w:rsidRDefault="00F21F10">
            <w:pPr>
              <w:rPr>
                <w:rFonts w:ascii="Source Sans Pro" w:hAnsi="Source Sans Pro"/>
              </w:rPr>
            </w:pPr>
            <w:r w:rsidRPr="003D7806">
              <w:rPr>
                <w:rFonts w:ascii="Source Sans Pro" w:hAnsi="Source Sans Pro"/>
                <w:sz w:val="17"/>
              </w:rPr>
              <w:t>Können Angaben anonymisiert oder pseudonymisiert werden?</w:t>
            </w:r>
          </w:p>
        </w:tc>
        <w:tc>
          <w:tcPr>
            <w:tcW w:w="1134" w:type="dxa"/>
          </w:tcPr>
          <w:p w14:paraId="6FF2D534" w14:textId="77777777" w:rsidR="00E45E25" w:rsidRPr="003D7806" w:rsidRDefault="00E45E25">
            <w:pPr>
              <w:rPr>
                <w:rFonts w:ascii="Source Sans Pro" w:hAnsi="Source Sans Pro"/>
              </w:rPr>
            </w:pPr>
          </w:p>
        </w:tc>
        <w:tc>
          <w:tcPr>
            <w:tcW w:w="1134" w:type="dxa"/>
          </w:tcPr>
          <w:p w14:paraId="51EA2B45" w14:textId="77777777" w:rsidR="00E45E25" w:rsidRPr="003D7806" w:rsidRDefault="00E45E25">
            <w:pPr>
              <w:rPr>
                <w:rFonts w:ascii="Source Sans Pro" w:hAnsi="Source Sans Pro"/>
              </w:rPr>
            </w:pPr>
          </w:p>
        </w:tc>
        <w:tc>
          <w:tcPr>
            <w:tcW w:w="1417" w:type="dxa"/>
          </w:tcPr>
          <w:p w14:paraId="1F8AC7D1" w14:textId="77777777" w:rsidR="00E45E25" w:rsidRPr="003D7806" w:rsidRDefault="00E45E25">
            <w:pPr>
              <w:rPr>
                <w:rFonts w:ascii="Source Sans Pro" w:hAnsi="Source Sans Pro"/>
              </w:rPr>
            </w:pPr>
          </w:p>
        </w:tc>
      </w:tr>
      <w:tr w:rsidR="00E45E25" w:rsidRPr="003D7806" w14:paraId="0014C53A" w14:textId="77777777">
        <w:trPr>
          <w:jc w:val="center"/>
        </w:trPr>
        <w:tc>
          <w:tcPr>
            <w:tcW w:w="6236" w:type="dxa"/>
          </w:tcPr>
          <w:p w14:paraId="35B365D7" w14:textId="77777777" w:rsidR="00E45E25" w:rsidRPr="003D7806" w:rsidRDefault="00F21F10">
            <w:pPr>
              <w:rPr>
                <w:rFonts w:ascii="Source Sans Pro" w:hAnsi="Source Sans Pro"/>
              </w:rPr>
            </w:pPr>
            <w:r w:rsidRPr="003D7806">
              <w:rPr>
                <w:rFonts w:ascii="Source Sans Pro" w:hAnsi="Source Sans Pro"/>
                <w:sz w:val="17"/>
              </w:rPr>
              <w:t>Liegt bei personenbezogenen Daten eine geprüfte Grundlage vor?</w:t>
            </w:r>
          </w:p>
        </w:tc>
        <w:tc>
          <w:tcPr>
            <w:tcW w:w="1134" w:type="dxa"/>
          </w:tcPr>
          <w:p w14:paraId="3E56B53C" w14:textId="77777777" w:rsidR="00E45E25" w:rsidRPr="003D7806" w:rsidRDefault="00E45E25">
            <w:pPr>
              <w:rPr>
                <w:rFonts w:ascii="Source Sans Pro" w:hAnsi="Source Sans Pro"/>
              </w:rPr>
            </w:pPr>
          </w:p>
        </w:tc>
        <w:tc>
          <w:tcPr>
            <w:tcW w:w="1134" w:type="dxa"/>
          </w:tcPr>
          <w:p w14:paraId="1F738741" w14:textId="77777777" w:rsidR="00E45E25" w:rsidRPr="003D7806" w:rsidRDefault="00E45E25">
            <w:pPr>
              <w:rPr>
                <w:rFonts w:ascii="Source Sans Pro" w:hAnsi="Source Sans Pro"/>
              </w:rPr>
            </w:pPr>
          </w:p>
        </w:tc>
        <w:tc>
          <w:tcPr>
            <w:tcW w:w="1417" w:type="dxa"/>
          </w:tcPr>
          <w:p w14:paraId="2E1894E4" w14:textId="77777777" w:rsidR="00E45E25" w:rsidRPr="003D7806" w:rsidRDefault="00E45E25">
            <w:pPr>
              <w:rPr>
                <w:rFonts w:ascii="Source Sans Pro" w:hAnsi="Source Sans Pro"/>
              </w:rPr>
            </w:pPr>
          </w:p>
        </w:tc>
      </w:tr>
      <w:tr w:rsidR="00E45E25" w:rsidRPr="003D7806" w14:paraId="66E091B7" w14:textId="77777777">
        <w:trPr>
          <w:jc w:val="center"/>
        </w:trPr>
        <w:tc>
          <w:tcPr>
            <w:tcW w:w="6236" w:type="dxa"/>
          </w:tcPr>
          <w:p w14:paraId="37DEDFBE" w14:textId="77777777" w:rsidR="00E45E25" w:rsidRPr="003D7806" w:rsidRDefault="00F21F10">
            <w:pPr>
              <w:rPr>
                <w:rFonts w:ascii="Source Sans Pro" w:hAnsi="Source Sans Pro"/>
              </w:rPr>
            </w:pPr>
            <w:r w:rsidRPr="003D7806">
              <w:rPr>
                <w:rFonts w:ascii="Source Sans Pro" w:hAnsi="Source Sans Pro"/>
                <w:sz w:val="17"/>
              </w:rPr>
              <w:t>Ist klar, wer das Ergebnis fachlich prüft?</w:t>
            </w:r>
          </w:p>
        </w:tc>
        <w:tc>
          <w:tcPr>
            <w:tcW w:w="1134" w:type="dxa"/>
          </w:tcPr>
          <w:p w14:paraId="7C3A532A" w14:textId="77777777" w:rsidR="00E45E25" w:rsidRPr="003D7806" w:rsidRDefault="00E45E25">
            <w:pPr>
              <w:rPr>
                <w:rFonts w:ascii="Source Sans Pro" w:hAnsi="Source Sans Pro"/>
              </w:rPr>
            </w:pPr>
          </w:p>
        </w:tc>
        <w:tc>
          <w:tcPr>
            <w:tcW w:w="1134" w:type="dxa"/>
          </w:tcPr>
          <w:p w14:paraId="6495633F" w14:textId="77777777" w:rsidR="00E45E25" w:rsidRPr="003D7806" w:rsidRDefault="00E45E25">
            <w:pPr>
              <w:rPr>
                <w:rFonts w:ascii="Source Sans Pro" w:hAnsi="Source Sans Pro"/>
              </w:rPr>
            </w:pPr>
          </w:p>
        </w:tc>
        <w:tc>
          <w:tcPr>
            <w:tcW w:w="1417" w:type="dxa"/>
          </w:tcPr>
          <w:p w14:paraId="520D64CB" w14:textId="77777777" w:rsidR="00E45E25" w:rsidRPr="003D7806" w:rsidRDefault="00E45E25">
            <w:pPr>
              <w:rPr>
                <w:rFonts w:ascii="Source Sans Pro" w:hAnsi="Source Sans Pro"/>
              </w:rPr>
            </w:pPr>
          </w:p>
        </w:tc>
      </w:tr>
      <w:tr w:rsidR="00E45E25" w:rsidRPr="003D7806" w14:paraId="5416DBB2" w14:textId="77777777">
        <w:trPr>
          <w:jc w:val="center"/>
        </w:trPr>
        <w:tc>
          <w:tcPr>
            <w:tcW w:w="6236" w:type="dxa"/>
          </w:tcPr>
          <w:p w14:paraId="50430EBE" w14:textId="77777777" w:rsidR="00E45E25" w:rsidRPr="003D7806" w:rsidRDefault="00F21F10">
            <w:pPr>
              <w:rPr>
                <w:rFonts w:ascii="Source Sans Pro" w:hAnsi="Source Sans Pro"/>
              </w:rPr>
            </w:pPr>
            <w:r w:rsidRPr="003D7806">
              <w:rPr>
                <w:rFonts w:ascii="Source Sans Pro" w:hAnsi="Source Sans Pro"/>
                <w:sz w:val="17"/>
              </w:rPr>
              <w:t>Ist klar, ob eine Freigabe durch einen Berufsträger erforderlich ist?</w:t>
            </w:r>
          </w:p>
        </w:tc>
        <w:tc>
          <w:tcPr>
            <w:tcW w:w="1134" w:type="dxa"/>
          </w:tcPr>
          <w:p w14:paraId="37997321" w14:textId="77777777" w:rsidR="00E45E25" w:rsidRPr="003D7806" w:rsidRDefault="00E45E25">
            <w:pPr>
              <w:rPr>
                <w:rFonts w:ascii="Source Sans Pro" w:hAnsi="Source Sans Pro"/>
              </w:rPr>
            </w:pPr>
          </w:p>
        </w:tc>
        <w:tc>
          <w:tcPr>
            <w:tcW w:w="1134" w:type="dxa"/>
          </w:tcPr>
          <w:p w14:paraId="14E2863E" w14:textId="77777777" w:rsidR="00E45E25" w:rsidRPr="003D7806" w:rsidRDefault="00E45E25">
            <w:pPr>
              <w:rPr>
                <w:rFonts w:ascii="Source Sans Pro" w:hAnsi="Source Sans Pro"/>
              </w:rPr>
            </w:pPr>
          </w:p>
        </w:tc>
        <w:tc>
          <w:tcPr>
            <w:tcW w:w="1417" w:type="dxa"/>
          </w:tcPr>
          <w:p w14:paraId="5144B66A" w14:textId="77777777" w:rsidR="00E45E25" w:rsidRPr="003D7806" w:rsidRDefault="00E45E25">
            <w:pPr>
              <w:rPr>
                <w:rFonts w:ascii="Source Sans Pro" w:hAnsi="Source Sans Pro"/>
              </w:rPr>
            </w:pPr>
          </w:p>
        </w:tc>
      </w:tr>
      <w:tr w:rsidR="00E45E25" w:rsidRPr="003D7806" w14:paraId="178C29B8" w14:textId="77777777">
        <w:trPr>
          <w:jc w:val="center"/>
        </w:trPr>
        <w:tc>
          <w:tcPr>
            <w:tcW w:w="6236" w:type="dxa"/>
          </w:tcPr>
          <w:p w14:paraId="0BF717AE" w14:textId="77777777" w:rsidR="00E45E25" w:rsidRPr="003D7806" w:rsidRDefault="00F21F10">
            <w:pPr>
              <w:rPr>
                <w:rFonts w:ascii="Source Sans Pro" w:hAnsi="Source Sans Pro"/>
              </w:rPr>
            </w:pPr>
            <w:r w:rsidRPr="003D7806">
              <w:rPr>
                <w:rFonts w:ascii="Source Sans Pro" w:hAnsi="Source Sans Pro"/>
                <w:sz w:val="17"/>
              </w:rPr>
              <w:t>Muss die KI-Nutzung dokumentiert werden?</w:t>
            </w:r>
          </w:p>
        </w:tc>
        <w:tc>
          <w:tcPr>
            <w:tcW w:w="1134" w:type="dxa"/>
          </w:tcPr>
          <w:p w14:paraId="215423C9" w14:textId="77777777" w:rsidR="00E45E25" w:rsidRPr="003D7806" w:rsidRDefault="00E45E25">
            <w:pPr>
              <w:rPr>
                <w:rFonts w:ascii="Source Sans Pro" w:hAnsi="Source Sans Pro"/>
              </w:rPr>
            </w:pPr>
          </w:p>
        </w:tc>
        <w:tc>
          <w:tcPr>
            <w:tcW w:w="1134" w:type="dxa"/>
          </w:tcPr>
          <w:p w14:paraId="33EDAAFD" w14:textId="77777777" w:rsidR="00E45E25" w:rsidRPr="003D7806" w:rsidRDefault="00E45E25">
            <w:pPr>
              <w:rPr>
                <w:rFonts w:ascii="Source Sans Pro" w:hAnsi="Source Sans Pro"/>
              </w:rPr>
            </w:pPr>
          </w:p>
        </w:tc>
        <w:tc>
          <w:tcPr>
            <w:tcW w:w="1417" w:type="dxa"/>
          </w:tcPr>
          <w:p w14:paraId="3FC58500" w14:textId="77777777" w:rsidR="00E45E25" w:rsidRPr="003D7806" w:rsidRDefault="00E45E25">
            <w:pPr>
              <w:rPr>
                <w:rFonts w:ascii="Source Sans Pro" w:hAnsi="Source Sans Pro"/>
              </w:rPr>
            </w:pPr>
          </w:p>
        </w:tc>
      </w:tr>
    </w:tbl>
    <w:p w14:paraId="77292DB7" w14:textId="77777777" w:rsidR="00E45E25" w:rsidRPr="003D7806" w:rsidRDefault="00E45E25">
      <w:pPr>
        <w:rPr>
          <w:rFonts w:ascii="Source Sans Pro" w:hAnsi="Source Sans Pro"/>
        </w:rPr>
      </w:pPr>
    </w:p>
    <w:p w14:paraId="01CBB654" w14:textId="1E90B5BA"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Checkliste zur Ergebnisprüfung</w:t>
      </w:r>
    </w:p>
    <w:tbl>
      <w:tblPr>
        <w:tblStyle w:val="Tabellenraster"/>
        <w:tblW w:w="0" w:type="auto"/>
        <w:jc w:val="center"/>
        <w:tblLook w:val="04A0" w:firstRow="1" w:lastRow="0" w:firstColumn="1" w:lastColumn="0" w:noHBand="0" w:noVBand="1"/>
      </w:tblPr>
      <w:tblGrid>
        <w:gridCol w:w="6236"/>
        <w:gridCol w:w="1134"/>
        <w:gridCol w:w="1134"/>
        <w:gridCol w:w="1417"/>
      </w:tblGrid>
      <w:tr w:rsidR="00E45E25" w:rsidRPr="003D7806" w14:paraId="3835FD42" w14:textId="77777777">
        <w:trPr>
          <w:tblHeader/>
          <w:jc w:val="center"/>
        </w:trPr>
        <w:tc>
          <w:tcPr>
            <w:tcW w:w="6236" w:type="dxa"/>
            <w:shd w:val="clear" w:color="auto" w:fill="DDEBF7"/>
          </w:tcPr>
          <w:p w14:paraId="7F1E56E7" w14:textId="77777777" w:rsidR="00E45E25" w:rsidRPr="003D7806" w:rsidRDefault="00F21F10">
            <w:pPr>
              <w:rPr>
                <w:rFonts w:ascii="Source Sans Pro" w:hAnsi="Source Sans Pro"/>
              </w:rPr>
            </w:pPr>
            <w:r w:rsidRPr="003D7806">
              <w:rPr>
                <w:rFonts w:ascii="Source Sans Pro" w:hAnsi="Source Sans Pro"/>
                <w:b/>
                <w:sz w:val="17"/>
              </w:rPr>
              <w:t>Prüffrage</w:t>
            </w:r>
          </w:p>
        </w:tc>
        <w:tc>
          <w:tcPr>
            <w:tcW w:w="1134" w:type="dxa"/>
            <w:shd w:val="clear" w:color="auto" w:fill="DDEBF7"/>
          </w:tcPr>
          <w:p w14:paraId="49F8EA6F" w14:textId="77777777" w:rsidR="00E45E25" w:rsidRPr="003D7806" w:rsidRDefault="00F21F10">
            <w:pPr>
              <w:rPr>
                <w:rFonts w:ascii="Source Sans Pro" w:hAnsi="Source Sans Pro"/>
              </w:rPr>
            </w:pPr>
            <w:r w:rsidRPr="003D7806">
              <w:rPr>
                <w:rFonts w:ascii="Source Sans Pro" w:hAnsi="Source Sans Pro"/>
                <w:b/>
                <w:sz w:val="17"/>
              </w:rPr>
              <w:t>Ja</w:t>
            </w:r>
          </w:p>
        </w:tc>
        <w:tc>
          <w:tcPr>
            <w:tcW w:w="1134" w:type="dxa"/>
            <w:shd w:val="clear" w:color="auto" w:fill="DDEBF7"/>
          </w:tcPr>
          <w:p w14:paraId="6D46814F" w14:textId="77777777" w:rsidR="00E45E25" w:rsidRPr="003D7806" w:rsidRDefault="00F21F10">
            <w:pPr>
              <w:rPr>
                <w:rFonts w:ascii="Source Sans Pro" w:hAnsi="Source Sans Pro"/>
              </w:rPr>
            </w:pPr>
            <w:r w:rsidRPr="003D7806">
              <w:rPr>
                <w:rFonts w:ascii="Source Sans Pro" w:hAnsi="Source Sans Pro"/>
                <w:b/>
                <w:sz w:val="17"/>
              </w:rPr>
              <w:t>Nein</w:t>
            </w:r>
          </w:p>
        </w:tc>
        <w:tc>
          <w:tcPr>
            <w:tcW w:w="1417" w:type="dxa"/>
            <w:shd w:val="clear" w:color="auto" w:fill="DDEBF7"/>
          </w:tcPr>
          <w:p w14:paraId="44DB9D7F" w14:textId="77777777" w:rsidR="00E45E25" w:rsidRPr="003D7806" w:rsidRDefault="00F21F10">
            <w:pPr>
              <w:rPr>
                <w:rFonts w:ascii="Source Sans Pro" w:hAnsi="Source Sans Pro"/>
              </w:rPr>
            </w:pPr>
            <w:r w:rsidRPr="003D7806">
              <w:rPr>
                <w:rFonts w:ascii="Source Sans Pro" w:hAnsi="Source Sans Pro"/>
                <w:b/>
                <w:sz w:val="17"/>
              </w:rPr>
              <w:t>Bemerkung</w:t>
            </w:r>
          </w:p>
        </w:tc>
      </w:tr>
      <w:tr w:rsidR="00E45E25" w:rsidRPr="003D7806" w14:paraId="3139DB9F" w14:textId="77777777">
        <w:trPr>
          <w:jc w:val="center"/>
        </w:trPr>
        <w:tc>
          <w:tcPr>
            <w:tcW w:w="6236" w:type="dxa"/>
          </w:tcPr>
          <w:p w14:paraId="0A41AAF1" w14:textId="77777777" w:rsidR="00E45E25" w:rsidRPr="003D7806" w:rsidRDefault="00F21F10">
            <w:pPr>
              <w:rPr>
                <w:rFonts w:ascii="Source Sans Pro" w:hAnsi="Source Sans Pro"/>
              </w:rPr>
            </w:pPr>
            <w:r w:rsidRPr="003D7806">
              <w:rPr>
                <w:rFonts w:ascii="Source Sans Pro" w:hAnsi="Source Sans Pro"/>
                <w:sz w:val="17"/>
              </w:rPr>
              <w:t>Ist das Ergebnis fachlich plausibel?</w:t>
            </w:r>
          </w:p>
        </w:tc>
        <w:tc>
          <w:tcPr>
            <w:tcW w:w="1134" w:type="dxa"/>
          </w:tcPr>
          <w:p w14:paraId="14478A7D" w14:textId="77777777" w:rsidR="00E45E25" w:rsidRPr="003D7806" w:rsidRDefault="00E45E25">
            <w:pPr>
              <w:rPr>
                <w:rFonts w:ascii="Source Sans Pro" w:hAnsi="Source Sans Pro"/>
              </w:rPr>
            </w:pPr>
          </w:p>
        </w:tc>
        <w:tc>
          <w:tcPr>
            <w:tcW w:w="1134" w:type="dxa"/>
          </w:tcPr>
          <w:p w14:paraId="179893F6" w14:textId="77777777" w:rsidR="00E45E25" w:rsidRPr="003D7806" w:rsidRDefault="00E45E25">
            <w:pPr>
              <w:rPr>
                <w:rFonts w:ascii="Source Sans Pro" w:hAnsi="Source Sans Pro"/>
              </w:rPr>
            </w:pPr>
          </w:p>
        </w:tc>
        <w:tc>
          <w:tcPr>
            <w:tcW w:w="1417" w:type="dxa"/>
          </w:tcPr>
          <w:p w14:paraId="537100D5" w14:textId="77777777" w:rsidR="00E45E25" w:rsidRPr="003D7806" w:rsidRDefault="00E45E25">
            <w:pPr>
              <w:rPr>
                <w:rFonts w:ascii="Source Sans Pro" w:hAnsi="Source Sans Pro"/>
              </w:rPr>
            </w:pPr>
          </w:p>
        </w:tc>
      </w:tr>
      <w:tr w:rsidR="00E45E25" w:rsidRPr="003D7806" w14:paraId="302CCF06" w14:textId="77777777">
        <w:trPr>
          <w:jc w:val="center"/>
        </w:trPr>
        <w:tc>
          <w:tcPr>
            <w:tcW w:w="6236" w:type="dxa"/>
          </w:tcPr>
          <w:p w14:paraId="13AB405A" w14:textId="77777777" w:rsidR="00E45E25" w:rsidRPr="003D7806" w:rsidRDefault="00F21F10">
            <w:pPr>
              <w:rPr>
                <w:rFonts w:ascii="Source Sans Pro" w:hAnsi="Source Sans Pro"/>
              </w:rPr>
            </w:pPr>
            <w:r w:rsidRPr="003D7806">
              <w:rPr>
                <w:rFonts w:ascii="Source Sans Pro" w:hAnsi="Source Sans Pro"/>
                <w:sz w:val="17"/>
              </w:rPr>
              <w:t>Wurden Zahlen, Fristen, Normen und Rechtsstand geprüft?</w:t>
            </w:r>
          </w:p>
        </w:tc>
        <w:tc>
          <w:tcPr>
            <w:tcW w:w="1134" w:type="dxa"/>
          </w:tcPr>
          <w:p w14:paraId="2BD06B27" w14:textId="77777777" w:rsidR="00E45E25" w:rsidRPr="003D7806" w:rsidRDefault="00E45E25">
            <w:pPr>
              <w:rPr>
                <w:rFonts w:ascii="Source Sans Pro" w:hAnsi="Source Sans Pro"/>
              </w:rPr>
            </w:pPr>
          </w:p>
        </w:tc>
        <w:tc>
          <w:tcPr>
            <w:tcW w:w="1134" w:type="dxa"/>
          </w:tcPr>
          <w:p w14:paraId="75AB8251" w14:textId="77777777" w:rsidR="00E45E25" w:rsidRPr="003D7806" w:rsidRDefault="00E45E25">
            <w:pPr>
              <w:rPr>
                <w:rFonts w:ascii="Source Sans Pro" w:hAnsi="Source Sans Pro"/>
              </w:rPr>
            </w:pPr>
          </w:p>
        </w:tc>
        <w:tc>
          <w:tcPr>
            <w:tcW w:w="1417" w:type="dxa"/>
          </w:tcPr>
          <w:p w14:paraId="4FB364BF" w14:textId="77777777" w:rsidR="00E45E25" w:rsidRPr="003D7806" w:rsidRDefault="00E45E25">
            <w:pPr>
              <w:rPr>
                <w:rFonts w:ascii="Source Sans Pro" w:hAnsi="Source Sans Pro"/>
              </w:rPr>
            </w:pPr>
          </w:p>
        </w:tc>
      </w:tr>
      <w:tr w:rsidR="00E45E25" w:rsidRPr="003D7806" w14:paraId="5E8ED187" w14:textId="77777777">
        <w:trPr>
          <w:jc w:val="center"/>
        </w:trPr>
        <w:tc>
          <w:tcPr>
            <w:tcW w:w="6236" w:type="dxa"/>
          </w:tcPr>
          <w:p w14:paraId="420EF8A3" w14:textId="77777777" w:rsidR="00E45E25" w:rsidRPr="003D7806" w:rsidRDefault="00F21F10">
            <w:pPr>
              <w:rPr>
                <w:rFonts w:ascii="Source Sans Pro" w:hAnsi="Source Sans Pro"/>
              </w:rPr>
            </w:pPr>
            <w:r w:rsidRPr="003D7806">
              <w:rPr>
                <w:rFonts w:ascii="Source Sans Pro" w:hAnsi="Source Sans Pro"/>
                <w:sz w:val="17"/>
              </w:rPr>
              <w:t>Sind Quellen oder Fundstellen nachvollziehbar?</w:t>
            </w:r>
          </w:p>
        </w:tc>
        <w:tc>
          <w:tcPr>
            <w:tcW w:w="1134" w:type="dxa"/>
          </w:tcPr>
          <w:p w14:paraId="53656ECA" w14:textId="77777777" w:rsidR="00E45E25" w:rsidRPr="003D7806" w:rsidRDefault="00E45E25">
            <w:pPr>
              <w:rPr>
                <w:rFonts w:ascii="Source Sans Pro" w:hAnsi="Source Sans Pro"/>
              </w:rPr>
            </w:pPr>
          </w:p>
        </w:tc>
        <w:tc>
          <w:tcPr>
            <w:tcW w:w="1134" w:type="dxa"/>
          </w:tcPr>
          <w:p w14:paraId="75581299" w14:textId="77777777" w:rsidR="00E45E25" w:rsidRPr="003D7806" w:rsidRDefault="00E45E25">
            <w:pPr>
              <w:rPr>
                <w:rFonts w:ascii="Source Sans Pro" w:hAnsi="Source Sans Pro"/>
              </w:rPr>
            </w:pPr>
          </w:p>
        </w:tc>
        <w:tc>
          <w:tcPr>
            <w:tcW w:w="1417" w:type="dxa"/>
          </w:tcPr>
          <w:p w14:paraId="4ECE61E8" w14:textId="77777777" w:rsidR="00E45E25" w:rsidRPr="003D7806" w:rsidRDefault="00E45E25">
            <w:pPr>
              <w:rPr>
                <w:rFonts w:ascii="Source Sans Pro" w:hAnsi="Source Sans Pro"/>
              </w:rPr>
            </w:pPr>
          </w:p>
        </w:tc>
      </w:tr>
      <w:tr w:rsidR="00E45E25" w:rsidRPr="003D7806" w14:paraId="6B7820AD" w14:textId="77777777">
        <w:trPr>
          <w:jc w:val="center"/>
        </w:trPr>
        <w:tc>
          <w:tcPr>
            <w:tcW w:w="6236" w:type="dxa"/>
          </w:tcPr>
          <w:p w14:paraId="2809167D" w14:textId="77777777" w:rsidR="00E45E25" w:rsidRPr="003D7806" w:rsidRDefault="00F21F10">
            <w:pPr>
              <w:rPr>
                <w:rFonts w:ascii="Source Sans Pro" w:hAnsi="Source Sans Pro"/>
              </w:rPr>
            </w:pPr>
            <w:r w:rsidRPr="003D7806">
              <w:rPr>
                <w:rFonts w:ascii="Source Sans Pro" w:hAnsi="Source Sans Pro"/>
                <w:sz w:val="17"/>
              </w:rPr>
              <w:t>Passt das Ergebnis zum konkreten Mandat oder zum internen Zweck?</w:t>
            </w:r>
          </w:p>
        </w:tc>
        <w:tc>
          <w:tcPr>
            <w:tcW w:w="1134" w:type="dxa"/>
          </w:tcPr>
          <w:p w14:paraId="7FB08935" w14:textId="77777777" w:rsidR="00E45E25" w:rsidRPr="003D7806" w:rsidRDefault="00E45E25">
            <w:pPr>
              <w:rPr>
                <w:rFonts w:ascii="Source Sans Pro" w:hAnsi="Source Sans Pro"/>
              </w:rPr>
            </w:pPr>
          </w:p>
        </w:tc>
        <w:tc>
          <w:tcPr>
            <w:tcW w:w="1134" w:type="dxa"/>
          </w:tcPr>
          <w:p w14:paraId="328CA141" w14:textId="77777777" w:rsidR="00E45E25" w:rsidRPr="003D7806" w:rsidRDefault="00E45E25">
            <w:pPr>
              <w:rPr>
                <w:rFonts w:ascii="Source Sans Pro" w:hAnsi="Source Sans Pro"/>
              </w:rPr>
            </w:pPr>
          </w:p>
        </w:tc>
        <w:tc>
          <w:tcPr>
            <w:tcW w:w="1417" w:type="dxa"/>
          </w:tcPr>
          <w:p w14:paraId="5812FCC6" w14:textId="77777777" w:rsidR="00E45E25" w:rsidRPr="003D7806" w:rsidRDefault="00E45E25">
            <w:pPr>
              <w:rPr>
                <w:rFonts w:ascii="Source Sans Pro" w:hAnsi="Source Sans Pro"/>
              </w:rPr>
            </w:pPr>
          </w:p>
        </w:tc>
      </w:tr>
      <w:tr w:rsidR="00E45E25" w:rsidRPr="003D7806" w14:paraId="5A87D0DB" w14:textId="77777777">
        <w:trPr>
          <w:jc w:val="center"/>
        </w:trPr>
        <w:tc>
          <w:tcPr>
            <w:tcW w:w="6236" w:type="dxa"/>
          </w:tcPr>
          <w:p w14:paraId="7A8A8A80" w14:textId="77777777" w:rsidR="00E45E25" w:rsidRPr="003D7806" w:rsidRDefault="00F21F10">
            <w:pPr>
              <w:rPr>
                <w:rFonts w:ascii="Source Sans Pro" w:hAnsi="Source Sans Pro"/>
              </w:rPr>
            </w:pPr>
            <w:r w:rsidRPr="003D7806">
              <w:rPr>
                <w:rFonts w:ascii="Source Sans Pro" w:hAnsi="Source Sans Pro"/>
                <w:sz w:val="17"/>
              </w:rPr>
              <w:t>Enthält das Ergebnis vertrauliche oder personenbezogene Daten?</w:t>
            </w:r>
          </w:p>
        </w:tc>
        <w:tc>
          <w:tcPr>
            <w:tcW w:w="1134" w:type="dxa"/>
          </w:tcPr>
          <w:p w14:paraId="2FF041DE" w14:textId="77777777" w:rsidR="00E45E25" w:rsidRPr="003D7806" w:rsidRDefault="00E45E25">
            <w:pPr>
              <w:rPr>
                <w:rFonts w:ascii="Source Sans Pro" w:hAnsi="Source Sans Pro"/>
              </w:rPr>
            </w:pPr>
          </w:p>
        </w:tc>
        <w:tc>
          <w:tcPr>
            <w:tcW w:w="1134" w:type="dxa"/>
          </w:tcPr>
          <w:p w14:paraId="2F1BB4BF" w14:textId="77777777" w:rsidR="00E45E25" w:rsidRPr="003D7806" w:rsidRDefault="00E45E25">
            <w:pPr>
              <w:rPr>
                <w:rFonts w:ascii="Source Sans Pro" w:hAnsi="Source Sans Pro"/>
              </w:rPr>
            </w:pPr>
          </w:p>
        </w:tc>
        <w:tc>
          <w:tcPr>
            <w:tcW w:w="1417" w:type="dxa"/>
          </w:tcPr>
          <w:p w14:paraId="54F1C7B8" w14:textId="77777777" w:rsidR="00E45E25" w:rsidRPr="003D7806" w:rsidRDefault="00E45E25">
            <w:pPr>
              <w:rPr>
                <w:rFonts w:ascii="Source Sans Pro" w:hAnsi="Source Sans Pro"/>
              </w:rPr>
            </w:pPr>
          </w:p>
        </w:tc>
      </w:tr>
      <w:tr w:rsidR="00E45E25" w:rsidRPr="003D7806" w14:paraId="260F5695" w14:textId="77777777">
        <w:trPr>
          <w:jc w:val="center"/>
        </w:trPr>
        <w:tc>
          <w:tcPr>
            <w:tcW w:w="6236" w:type="dxa"/>
          </w:tcPr>
          <w:p w14:paraId="27645ACB" w14:textId="77777777" w:rsidR="00E45E25" w:rsidRPr="003D7806" w:rsidRDefault="00F21F10">
            <w:pPr>
              <w:rPr>
                <w:rFonts w:ascii="Source Sans Pro" w:hAnsi="Source Sans Pro"/>
              </w:rPr>
            </w:pPr>
            <w:r w:rsidRPr="003D7806">
              <w:rPr>
                <w:rFonts w:ascii="Source Sans Pro" w:hAnsi="Source Sans Pro"/>
                <w:sz w:val="17"/>
              </w:rPr>
              <w:t>Ist eine fachliche Freigabe erforderlich?</w:t>
            </w:r>
          </w:p>
        </w:tc>
        <w:tc>
          <w:tcPr>
            <w:tcW w:w="1134" w:type="dxa"/>
          </w:tcPr>
          <w:p w14:paraId="4FFBF38A" w14:textId="77777777" w:rsidR="00E45E25" w:rsidRPr="003D7806" w:rsidRDefault="00E45E25">
            <w:pPr>
              <w:rPr>
                <w:rFonts w:ascii="Source Sans Pro" w:hAnsi="Source Sans Pro"/>
              </w:rPr>
            </w:pPr>
          </w:p>
        </w:tc>
        <w:tc>
          <w:tcPr>
            <w:tcW w:w="1134" w:type="dxa"/>
          </w:tcPr>
          <w:p w14:paraId="0FBACE27" w14:textId="77777777" w:rsidR="00E45E25" w:rsidRPr="003D7806" w:rsidRDefault="00E45E25">
            <w:pPr>
              <w:rPr>
                <w:rFonts w:ascii="Source Sans Pro" w:hAnsi="Source Sans Pro"/>
              </w:rPr>
            </w:pPr>
          </w:p>
        </w:tc>
        <w:tc>
          <w:tcPr>
            <w:tcW w:w="1417" w:type="dxa"/>
          </w:tcPr>
          <w:p w14:paraId="0C83598E" w14:textId="77777777" w:rsidR="00E45E25" w:rsidRPr="003D7806" w:rsidRDefault="00E45E25">
            <w:pPr>
              <w:rPr>
                <w:rFonts w:ascii="Source Sans Pro" w:hAnsi="Source Sans Pro"/>
              </w:rPr>
            </w:pPr>
          </w:p>
        </w:tc>
      </w:tr>
      <w:tr w:rsidR="00E45E25" w:rsidRPr="003D7806" w14:paraId="6DF590AD" w14:textId="77777777">
        <w:trPr>
          <w:jc w:val="center"/>
        </w:trPr>
        <w:tc>
          <w:tcPr>
            <w:tcW w:w="6236" w:type="dxa"/>
          </w:tcPr>
          <w:p w14:paraId="35795C3C" w14:textId="77777777" w:rsidR="00E45E25" w:rsidRPr="003D7806" w:rsidRDefault="00F21F10">
            <w:pPr>
              <w:rPr>
                <w:rFonts w:ascii="Source Sans Pro" w:hAnsi="Source Sans Pro"/>
              </w:rPr>
            </w:pPr>
            <w:r w:rsidRPr="003D7806">
              <w:rPr>
                <w:rFonts w:ascii="Source Sans Pro" w:hAnsi="Source Sans Pro"/>
                <w:sz w:val="17"/>
              </w:rPr>
              <w:t>Wurde die Nutzung bei Bedarf dokumentiert?</w:t>
            </w:r>
          </w:p>
        </w:tc>
        <w:tc>
          <w:tcPr>
            <w:tcW w:w="1134" w:type="dxa"/>
          </w:tcPr>
          <w:p w14:paraId="0BD435ED" w14:textId="77777777" w:rsidR="00E45E25" w:rsidRPr="003D7806" w:rsidRDefault="00E45E25">
            <w:pPr>
              <w:rPr>
                <w:rFonts w:ascii="Source Sans Pro" w:hAnsi="Source Sans Pro"/>
              </w:rPr>
            </w:pPr>
          </w:p>
        </w:tc>
        <w:tc>
          <w:tcPr>
            <w:tcW w:w="1134" w:type="dxa"/>
          </w:tcPr>
          <w:p w14:paraId="67258D8D" w14:textId="77777777" w:rsidR="00E45E25" w:rsidRPr="003D7806" w:rsidRDefault="00E45E25">
            <w:pPr>
              <w:rPr>
                <w:rFonts w:ascii="Source Sans Pro" w:hAnsi="Source Sans Pro"/>
              </w:rPr>
            </w:pPr>
          </w:p>
        </w:tc>
        <w:tc>
          <w:tcPr>
            <w:tcW w:w="1417" w:type="dxa"/>
          </w:tcPr>
          <w:p w14:paraId="26B44CDD" w14:textId="77777777" w:rsidR="00E45E25" w:rsidRPr="003D7806" w:rsidRDefault="00E45E25">
            <w:pPr>
              <w:rPr>
                <w:rFonts w:ascii="Source Sans Pro" w:hAnsi="Source Sans Pro"/>
              </w:rPr>
            </w:pPr>
          </w:p>
        </w:tc>
      </w:tr>
    </w:tbl>
    <w:p w14:paraId="00BC2740" w14:textId="77777777" w:rsidR="00E45E25" w:rsidRPr="003D7806" w:rsidRDefault="00E45E25">
      <w:pPr>
        <w:rPr>
          <w:rFonts w:ascii="Source Sans Pro" w:hAnsi="Source Sans Pro"/>
        </w:rPr>
      </w:pPr>
    </w:p>
    <w:p w14:paraId="4D3A7307" w14:textId="3C80F6E9"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Sofort stoppen und Rückfrage halten, wenn ...</w:t>
      </w:r>
    </w:p>
    <w:p w14:paraId="565BB6E6" w14:textId="77777777" w:rsidR="00E45E25" w:rsidRPr="003D7806" w:rsidRDefault="00F21F10">
      <w:pPr>
        <w:pStyle w:val="Aufzhlungszeichen"/>
        <w:rPr>
          <w:rFonts w:ascii="Source Sans Pro" w:hAnsi="Source Sans Pro"/>
        </w:rPr>
      </w:pPr>
      <w:r w:rsidRPr="003D7806">
        <w:rPr>
          <w:rFonts w:ascii="Source Sans Pro" w:hAnsi="Source Sans Pro"/>
        </w:rPr>
        <w:t>Mandantendaten, Steuernummern oder sensible Sachverhalte in ein nicht freigegebenes Tool eingegeben werden sollen.</w:t>
      </w:r>
    </w:p>
    <w:p w14:paraId="17847551" w14:textId="77777777" w:rsidR="00E45E25" w:rsidRPr="003D7806" w:rsidRDefault="00F21F10">
      <w:pPr>
        <w:pStyle w:val="Aufzhlungszeichen"/>
        <w:rPr>
          <w:rFonts w:ascii="Source Sans Pro" w:hAnsi="Source Sans Pro"/>
        </w:rPr>
      </w:pPr>
      <w:r w:rsidRPr="003D7806">
        <w:rPr>
          <w:rFonts w:ascii="Source Sans Pro" w:hAnsi="Source Sans Pro"/>
        </w:rPr>
        <w:t>unklar ist, ob das Tool Daten speichert, verarbeitet oder zu Trainingszwecken nutzt.</w:t>
      </w:r>
    </w:p>
    <w:p w14:paraId="4F955D25" w14:textId="77777777" w:rsidR="00E45E25" w:rsidRPr="003D7806" w:rsidRDefault="00F21F10">
      <w:pPr>
        <w:pStyle w:val="Aufzhlungszeichen"/>
        <w:rPr>
          <w:rFonts w:ascii="Source Sans Pro" w:hAnsi="Source Sans Pro"/>
        </w:rPr>
      </w:pPr>
      <w:r w:rsidRPr="003D7806">
        <w:rPr>
          <w:rFonts w:ascii="Source Sans Pro" w:hAnsi="Source Sans Pro"/>
        </w:rPr>
        <w:t>das KI-Ergebnis fachliche Aussagen mit Außenwirkung enthält.</w:t>
      </w:r>
    </w:p>
    <w:p w14:paraId="3023418A" w14:textId="77777777" w:rsidR="00E45E25" w:rsidRPr="003D7806" w:rsidRDefault="00F21F10">
      <w:pPr>
        <w:pStyle w:val="Aufzhlungszeichen"/>
        <w:rPr>
          <w:rFonts w:ascii="Source Sans Pro" w:hAnsi="Source Sans Pro"/>
        </w:rPr>
      </w:pPr>
      <w:r w:rsidRPr="003D7806">
        <w:rPr>
          <w:rFonts w:ascii="Source Sans Pro" w:hAnsi="Source Sans Pro"/>
        </w:rPr>
        <w:t>KI im Bewerbungsprozess, bei Bewertungen oder bei Entscheidungen über Personen eingesetzt werden soll.</w:t>
      </w:r>
    </w:p>
    <w:p w14:paraId="53961097" w14:textId="77777777" w:rsidR="00E45E25" w:rsidRPr="003D7806" w:rsidRDefault="00F21F10">
      <w:pPr>
        <w:pStyle w:val="Aufzhlungszeichen"/>
        <w:rPr>
          <w:rFonts w:ascii="Source Sans Pro" w:hAnsi="Source Sans Pro"/>
        </w:rPr>
      </w:pPr>
      <w:r w:rsidRPr="003D7806">
        <w:rPr>
          <w:rFonts w:ascii="Source Sans Pro" w:hAnsi="Source Sans Pro"/>
        </w:rPr>
        <w:t>ein Mandant direkt mit einem KI-System interagiert oder ein Chatbot eingesetzt werden soll.</w:t>
      </w:r>
    </w:p>
    <w:p w14:paraId="3F07594E" w14:textId="77777777" w:rsidR="00E45E25" w:rsidRDefault="00F21F10">
      <w:pPr>
        <w:pStyle w:val="Aufzhlungszeichen"/>
        <w:rPr>
          <w:rFonts w:ascii="Source Sans Pro" w:hAnsi="Source Sans Pro"/>
        </w:rPr>
      </w:pPr>
      <w:r w:rsidRPr="003D7806">
        <w:rPr>
          <w:rFonts w:ascii="Source Sans Pro" w:hAnsi="Source Sans Pro"/>
        </w:rPr>
        <w:t>unklar ist, wer das Ergebnis prüft oder freigibt.</w:t>
      </w:r>
    </w:p>
    <w:p w14:paraId="553152B3" w14:textId="603E80E8" w:rsidR="00FF226F" w:rsidRDefault="00FF226F">
      <w:pPr>
        <w:spacing w:after="200"/>
        <w:rPr>
          <w:rFonts w:ascii="Source Sans Pro" w:hAnsi="Source Sans Pro"/>
        </w:rPr>
      </w:pPr>
      <w:r>
        <w:rPr>
          <w:rFonts w:ascii="Source Sans Pro" w:hAnsi="Source Sans Pro"/>
        </w:rPr>
        <w:br w:type="page"/>
      </w:r>
    </w:p>
    <w:p w14:paraId="17F9E71F" w14:textId="5E08B735"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lastRenderedPageBreak/>
        <w:t>Vermerk zur KI-Nutzung</w:t>
      </w:r>
    </w:p>
    <w:p w14:paraId="6924454F" w14:textId="77777777" w:rsidR="00E45E25" w:rsidRDefault="00F21F10">
      <w:pPr>
        <w:rPr>
          <w:rFonts w:ascii="Source Sans Pro" w:hAnsi="Source Sans Pro"/>
        </w:rPr>
      </w:pPr>
      <w:r w:rsidRPr="003D7806">
        <w:rPr>
          <w:rFonts w:ascii="Source Sans Pro" w:hAnsi="Source Sans Pro"/>
        </w:rPr>
        <w:t>Dieser Vermerk kann genutzt werden, wenn die KI-Nutzung für einen Vorgang nachvollziehbar dokumentiert werden soll.</w:t>
      </w:r>
    </w:p>
    <w:p w14:paraId="1F2EF91C" w14:textId="5DE1D432" w:rsidR="00FF226F" w:rsidRPr="003D7806" w:rsidRDefault="00FF226F">
      <w:pPr>
        <w:rPr>
          <w:rFonts w:ascii="Source Sans Pro" w:hAnsi="Source Sans Pro"/>
        </w:rPr>
      </w:pPr>
      <w:r>
        <w:rPr>
          <w:rFonts w:ascii="Source Sans Pro" w:hAnsi="Source Sans Pro"/>
        </w:rPr>
        <w:t xml:space="preserve">Entsprechend auf den Aktendeckel </w:t>
      </w:r>
      <w:proofErr w:type="spellStart"/>
      <w:r>
        <w:rPr>
          <w:rFonts w:ascii="Source Sans Pro" w:hAnsi="Source Sans Pro"/>
        </w:rPr>
        <w:t>koiperen</w:t>
      </w:r>
      <w:proofErr w:type="spellEnd"/>
      <w:r>
        <w:rPr>
          <w:rFonts w:ascii="Source Sans Pro" w:hAnsi="Source Sans Pro"/>
        </w:rPr>
        <w:t>.</w:t>
      </w:r>
    </w:p>
    <w:tbl>
      <w:tblPr>
        <w:tblStyle w:val="Tabellenraster"/>
        <w:tblW w:w="0" w:type="auto"/>
        <w:jc w:val="center"/>
        <w:tblLook w:val="04A0" w:firstRow="1" w:lastRow="0" w:firstColumn="1" w:lastColumn="0" w:noHBand="0" w:noVBand="1"/>
      </w:tblPr>
      <w:tblGrid>
        <w:gridCol w:w="2835"/>
        <w:gridCol w:w="6803"/>
      </w:tblGrid>
      <w:tr w:rsidR="00E45E25" w:rsidRPr="003D7806" w14:paraId="2ED7CA8D" w14:textId="77777777">
        <w:trPr>
          <w:tblHeader/>
          <w:jc w:val="center"/>
        </w:trPr>
        <w:tc>
          <w:tcPr>
            <w:tcW w:w="2835" w:type="dxa"/>
            <w:shd w:val="clear" w:color="auto" w:fill="DDEBF7"/>
          </w:tcPr>
          <w:p w14:paraId="2F83D89E" w14:textId="77777777" w:rsidR="00E45E25" w:rsidRPr="003D7806" w:rsidRDefault="00F21F10">
            <w:pPr>
              <w:rPr>
                <w:rFonts w:ascii="Source Sans Pro" w:hAnsi="Source Sans Pro"/>
              </w:rPr>
            </w:pPr>
            <w:r w:rsidRPr="003D7806">
              <w:rPr>
                <w:rFonts w:ascii="Source Sans Pro" w:hAnsi="Source Sans Pro"/>
                <w:b/>
                <w:sz w:val="17"/>
              </w:rPr>
              <w:t>Feld</w:t>
            </w:r>
          </w:p>
        </w:tc>
        <w:tc>
          <w:tcPr>
            <w:tcW w:w="6803" w:type="dxa"/>
            <w:shd w:val="clear" w:color="auto" w:fill="DDEBF7"/>
          </w:tcPr>
          <w:p w14:paraId="7019F4F8" w14:textId="77777777" w:rsidR="00E45E25" w:rsidRPr="003D7806" w:rsidRDefault="00F21F10">
            <w:pPr>
              <w:rPr>
                <w:rFonts w:ascii="Source Sans Pro" w:hAnsi="Source Sans Pro"/>
              </w:rPr>
            </w:pPr>
            <w:r w:rsidRPr="003D7806">
              <w:rPr>
                <w:rFonts w:ascii="Source Sans Pro" w:hAnsi="Source Sans Pro"/>
                <w:b/>
                <w:sz w:val="17"/>
              </w:rPr>
              <w:t>Eintrag</w:t>
            </w:r>
          </w:p>
        </w:tc>
      </w:tr>
      <w:tr w:rsidR="00E45E25" w:rsidRPr="003D7806" w14:paraId="3B9262D6" w14:textId="77777777">
        <w:trPr>
          <w:jc w:val="center"/>
        </w:trPr>
        <w:tc>
          <w:tcPr>
            <w:tcW w:w="2835" w:type="dxa"/>
          </w:tcPr>
          <w:p w14:paraId="278251D3" w14:textId="77777777" w:rsidR="00E45E25" w:rsidRPr="003D7806" w:rsidRDefault="00F21F10">
            <w:pPr>
              <w:rPr>
                <w:rFonts w:ascii="Source Sans Pro" w:hAnsi="Source Sans Pro"/>
              </w:rPr>
            </w:pPr>
            <w:r w:rsidRPr="003D7806">
              <w:rPr>
                <w:rFonts w:ascii="Source Sans Pro" w:hAnsi="Source Sans Pro"/>
                <w:sz w:val="17"/>
              </w:rPr>
              <w:t>Datum</w:t>
            </w:r>
          </w:p>
        </w:tc>
        <w:tc>
          <w:tcPr>
            <w:tcW w:w="6803" w:type="dxa"/>
          </w:tcPr>
          <w:p w14:paraId="4D89D3E2" w14:textId="77777777" w:rsidR="00E45E25" w:rsidRPr="003D7806" w:rsidRDefault="00E45E25">
            <w:pPr>
              <w:rPr>
                <w:rFonts w:ascii="Source Sans Pro" w:hAnsi="Source Sans Pro"/>
              </w:rPr>
            </w:pPr>
          </w:p>
        </w:tc>
      </w:tr>
      <w:tr w:rsidR="00E45E25" w:rsidRPr="003D7806" w14:paraId="1258A8EE" w14:textId="77777777">
        <w:trPr>
          <w:jc w:val="center"/>
        </w:trPr>
        <w:tc>
          <w:tcPr>
            <w:tcW w:w="2835" w:type="dxa"/>
          </w:tcPr>
          <w:p w14:paraId="79E68E7F" w14:textId="77777777" w:rsidR="00E45E25" w:rsidRPr="003D7806" w:rsidRDefault="00F21F10">
            <w:pPr>
              <w:rPr>
                <w:rFonts w:ascii="Source Sans Pro" w:hAnsi="Source Sans Pro"/>
              </w:rPr>
            </w:pPr>
            <w:r w:rsidRPr="003D7806">
              <w:rPr>
                <w:rFonts w:ascii="Source Sans Pro" w:hAnsi="Source Sans Pro"/>
                <w:sz w:val="17"/>
              </w:rPr>
              <w:t>Vorgang / Akte</w:t>
            </w:r>
          </w:p>
        </w:tc>
        <w:tc>
          <w:tcPr>
            <w:tcW w:w="6803" w:type="dxa"/>
          </w:tcPr>
          <w:p w14:paraId="1CF5876A" w14:textId="77777777" w:rsidR="00E45E25" w:rsidRPr="003D7806" w:rsidRDefault="00E45E25">
            <w:pPr>
              <w:rPr>
                <w:rFonts w:ascii="Source Sans Pro" w:hAnsi="Source Sans Pro"/>
              </w:rPr>
            </w:pPr>
          </w:p>
        </w:tc>
      </w:tr>
      <w:tr w:rsidR="00E45E25" w:rsidRPr="003D7806" w14:paraId="4CFA7617" w14:textId="77777777">
        <w:trPr>
          <w:jc w:val="center"/>
        </w:trPr>
        <w:tc>
          <w:tcPr>
            <w:tcW w:w="2835" w:type="dxa"/>
          </w:tcPr>
          <w:p w14:paraId="6E556782" w14:textId="77777777" w:rsidR="00E45E25" w:rsidRPr="003D7806" w:rsidRDefault="00F21F10">
            <w:pPr>
              <w:rPr>
                <w:rFonts w:ascii="Source Sans Pro" w:hAnsi="Source Sans Pro"/>
              </w:rPr>
            </w:pPr>
            <w:r w:rsidRPr="003D7806">
              <w:rPr>
                <w:rFonts w:ascii="Source Sans Pro" w:hAnsi="Source Sans Pro"/>
                <w:sz w:val="17"/>
              </w:rPr>
              <w:t>Verwendetes KI-Tool</w:t>
            </w:r>
          </w:p>
        </w:tc>
        <w:tc>
          <w:tcPr>
            <w:tcW w:w="6803" w:type="dxa"/>
          </w:tcPr>
          <w:p w14:paraId="5D70D724" w14:textId="77777777" w:rsidR="00E45E25" w:rsidRPr="003D7806" w:rsidRDefault="00E45E25">
            <w:pPr>
              <w:rPr>
                <w:rFonts w:ascii="Source Sans Pro" w:hAnsi="Source Sans Pro"/>
              </w:rPr>
            </w:pPr>
          </w:p>
        </w:tc>
      </w:tr>
      <w:tr w:rsidR="00E45E25" w:rsidRPr="003D7806" w14:paraId="6617616E" w14:textId="77777777">
        <w:trPr>
          <w:jc w:val="center"/>
        </w:trPr>
        <w:tc>
          <w:tcPr>
            <w:tcW w:w="2835" w:type="dxa"/>
          </w:tcPr>
          <w:p w14:paraId="3F912D6B" w14:textId="77777777" w:rsidR="00E45E25" w:rsidRPr="003D7806" w:rsidRDefault="00F21F10">
            <w:pPr>
              <w:rPr>
                <w:rFonts w:ascii="Source Sans Pro" w:hAnsi="Source Sans Pro"/>
              </w:rPr>
            </w:pPr>
            <w:r w:rsidRPr="003D7806">
              <w:rPr>
                <w:rFonts w:ascii="Source Sans Pro" w:hAnsi="Source Sans Pro"/>
                <w:sz w:val="17"/>
              </w:rPr>
              <w:t>Zweck der Nutzung</w:t>
            </w:r>
          </w:p>
        </w:tc>
        <w:tc>
          <w:tcPr>
            <w:tcW w:w="6803" w:type="dxa"/>
          </w:tcPr>
          <w:p w14:paraId="3F882C46" w14:textId="77777777" w:rsidR="00E45E25" w:rsidRPr="003D7806" w:rsidRDefault="00E45E25">
            <w:pPr>
              <w:rPr>
                <w:rFonts w:ascii="Source Sans Pro" w:hAnsi="Source Sans Pro"/>
              </w:rPr>
            </w:pPr>
          </w:p>
        </w:tc>
      </w:tr>
      <w:tr w:rsidR="00E45E25" w:rsidRPr="003D7806" w14:paraId="5AE5FA45" w14:textId="77777777">
        <w:trPr>
          <w:jc w:val="center"/>
        </w:trPr>
        <w:tc>
          <w:tcPr>
            <w:tcW w:w="2835" w:type="dxa"/>
          </w:tcPr>
          <w:p w14:paraId="2A01974C" w14:textId="77777777" w:rsidR="00E45E25" w:rsidRPr="003D7806" w:rsidRDefault="00F21F10">
            <w:pPr>
              <w:rPr>
                <w:rFonts w:ascii="Source Sans Pro" w:hAnsi="Source Sans Pro"/>
              </w:rPr>
            </w:pPr>
            <w:r w:rsidRPr="003D7806">
              <w:rPr>
                <w:rFonts w:ascii="Source Sans Pro" w:hAnsi="Source Sans Pro"/>
                <w:sz w:val="17"/>
              </w:rPr>
              <w:t>Eingegebene Daten</w:t>
            </w:r>
          </w:p>
        </w:tc>
        <w:tc>
          <w:tcPr>
            <w:tcW w:w="6803" w:type="dxa"/>
          </w:tcPr>
          <w:p w14:paraId="1A160C63" w14:textId="77777777" w:rsidR="00E45E25" w:rsidRPr="003D7806" w:rsidRDefault="00E45E25">
            <w:pPr>
              <w:rPr>
                <w:rFonts w:ascii="Source Sans Pro" w:hAnsi="Source Sans Pro"/>
              </w:rPr>
            </w:pPr>
          </w:p>
        </w:tc>
      </w:tr>
      <w:tr w:rsidR="00E45E25" w:rsidRPr="003D7806" w14:paraId="34ED172D" w14:textId="77777777">
        <w:trPr>
          <w:jc w:val="center"/>
        </w:trPr>
        <w:tc>
          <w:tcPr>
            <w:tcW w:w="2835" w:type="dxa"/>
          </w:tcPr>
          <w:p w14:paraId="43BF0DC5" w14:textId="77777777" w:rsidR="00E45E25" w:rsidRPr="003D7806" w:rsidRDefault="00F21F10">
            <w:pPr>
              <w:rPr>
                <w:rFonts w:ascii="Source Sans Pro" w:hAnsi="Source Sans Pro"/>
              </w:rPr>
            </w:pPr>
            <w:r w:rsidRPr="003D7806">
              <w:rPr>
                <w:rFonts w:ascii="Source Sans Pro" w:hAnsi="Source Sans Pro"/>
                <w:sz w:val="17"/>
              </w:rPr>
              <w:t>Anonymisierung / Pseudonymisierung</w:t>
            </w:r>
          </w:p>
        </w:tc>
        <w:tc>
          <w:tcPr>
            <w:tcW w:w="6803" w:type="dxa"/>
          </w:tcPr>
          <w:p w14:paraId="13801D34" w14:textId="77777777" w:rsidR="00E45E25" w:rsidRPr="003D7806" w:rsidRDefault="00E45E25">
            <w:pPr>
              <w:rPr>
                <w:rFonts w:ascii="Source Sans Pro" w:hAnsi="Source Sans Pro"/>
              </w:rPr>
            </w:pPr>
          </w:p>
        </w:tc>
      </w:tr>
      <w:tr w:rsidR="00E45E25" w:rsidRPr="003D7806" w14:paraId="3EEFEB38" w14:textId="77777777">
        <w:trPr>
          <w:jc w:val="center"/>
        </w:trPr>
        <w:tc>
          <w:tcPr>
            <w:tcW w:w="2835" w:type="dxa"/>
          </w:tcPr>
          <w:p w14:paraId="069EF789" w14:textId="77777777" w:rsidR="00E45E25" w:rsidRPr="003D7806" w:rsidRDefault="00F21F10">
            <w:pPr>
              <w:rPr>
                <w:rFonts w:ascii="Source Sans Pro" w:hAnsi="Source Sans Pro"/>
              </w:rPr>
            </w:pPr>
            <w:r w:rsidRPr="003D7806">
              <w:rPr>
                <w:rFonts w:ascii="Source Sans Pro" w:hAnsi="Source Sans Pro"/>
                <w:sz w:val="17"/>
              </w:rPr>
              <w:t>Ergebnis geprüft durch</w:t>
            </w:r>
          </w:p>
        </w:tc>
        <w:tc>
          <w:tcPr>
            <w:tcW w:w="6803" w:type="dxa"/>
          </w:tcPr>
          <w:p w14:paraId="1B8B029C" w14:textId="77777777" w:rsidR="00E45E25" w:rsidRPr="003D7806" w:rsidRDefault="00E45E25">
            <w:pPr>
              <w:rPr>
                <w:rFonts w:ascii="Source Sans Pro" w:hAnsi="Source Sans Pro"/>
              </w:rPr>
            </w:pPr>
          </w:p>
        </w:tc>
      </w:tr>
      <w:tr w:rsidR="00E45E25" w:rsidRPr="003D7806" w14:paraId="1AE58105" w14:textId="77777777">
        <w:trPr>
          <w:jc w:val="center"/>
        </w:trPr>
        <w:tc>
          <w:tcPr>
            <w:tcW w:w="2835" w:type="dxa"/>
          </w:tcPr>
          <w:p w14:paraId="151FA74D" w14:textId="77777777" w:rsidR="00E45E25" w:rsidRPr="003D7806" w:rsidRDefault="00F21F10">
            <w:pPr>
              <w:rPr>
                <w:rFonts w:ascii="Source Sans Pro" w:hAnsi="Source Sans Pro"/>
              </w:rPr>
            </w:pPr>
            <w:r w:rsidRPr="003D7806">
              <w:rPr>
                <w:rFonts w:ascii="Source Sans Pro" w:hAnsi="Source Sans Pro"/>
                <w:sz w:val="17"/>
              </w:rPr>
              <w:t>Freigabe erforderlich</w:t>
            </w:r>
          </w:p>
        </w:tc>
        <w:tc>
          <w:tcPr>
            <w:tcW w:w="6803" w:type="dxa"/>
          </w:tcPr>
          <w:p w14:paraId="7A61F449" w14:textId="77777777" w:rsidR="00E45E25" w:rsidRPr="003D7806" w:rsidRDefault="00F21F10">
            <w:pPr>
              <w:rPr>
                <w:rFonts w:ascii="Source Sans Pro" w:hAnsi="Source Sans Pro"/>
              </w:rPr>
            </w:pPr>
            <w:r w:rsidRPr="003D7806">
              <w:rPr>
                <w:rFonts w:ascii="Source Sans Pro" w:hAnsi="Source Sans Pro"/>
                <w:sz w:val="17"/>
              </w:rPr>
              <w:t>ja / nein</w:t>
            </w:r>
          </w:p>
        </w:tc>
      </w:tr>
      <w:tr w:rsidR="00E45E25" w:rsidRPr="003D7806" w14:paraId="15EE460A" w14:textId="77777777">
        <w:trPr>
          <w:jc w:val="center"/>
        </w:trPr>
        <w:tc>
          <w:tcPr>
            <w:tcW w:w="2835" w:type="dxa"/>
          </w:tcPr>
          <w:p w14:paraId="719350E4" w14:textId="77777777" w:rsidR="00E45E25" w:rsidRPr="003D7806" w:rsidRDefault="00F21F10">
            <w:pPr>
              <w:rPr>
                <w:rFonts w:ascii="Source Sans Pro" w:hAnsi="Source Sans Pro"/>
              </w:rPr>
            </w:pPr>
            <w:r w:rsidRPr="003D7806">
              <w:rPr>
                <w:rFonts w:ascii="Source Sans Pro" w:hAnsi="Source Sans Pro"/>
                <w:sz w:val="17"/>
              </w:rPr>
              <w:t>Freigabe durch</w:t>
            </w:r>
          </w:p>
        </w:tc>
        <w:tc>
          <w:tcPr>
            <w:tcW w:w="6803" w:type="dxa"/>
          </w:tcPr>
          <w:p w14:paraId="3B931DE2" w14:textId="77777777" w:rsidR="00E45E25" w:rsidRPr="003D7806" w:rsidRDefault="00E45E25">
            <w:pPr>
              <w:rPr>
                <w:rFonts w:ascii="Source Sans Pro" w:hAnsi="Source Sans Pro"/>
              </w:rPr>
            </w:pPr>
          </w:p>
        </w:tc>
      </w:tr>
      <w:tr w:rsidR="00E45E25" w:rsidRPr="003D7806" w14:paraId="1979162C" w14:textId="77777777">
        <w:trPr>
          <w:jc w:val="center"/>
        </w:trPr>
        <w:tc>
          <w:tcPr>
            <w:tcW w:w="2835" w:type="dxa"/>
          </w:tcPr>
          <w:p w14:paraId="7101A66D" w14:textId="77777777" w:rsidR="00E45E25" w:rsidRPr="003D7806" w:rsidRDefault="00F21F10">
            <w:pPr>
              <w:rPr>
                <w:rFonts w:ascii="Source Sans Pro" w:hAnsi="Source Sans Pro"/>
              </w:rPr>
            </w:pPr>
            <w:r w:rsidRPr="003D7806">
              <w:rPr>
                <w:rFonts w:ascii="Source Sans Pro" w:hAnsi="Source Sans Pro"/>
                <w:sz w:val="17"/>
              </w:rPr>
              <w:t>Bemerkung</w:t>
            </w:r>
          </w:p>
        </w:tc>
        <w:tc>
          <w:tcPr>
            <w:tcW w:w="6803" w:type="dxa"/>
          </w:tcPr>
          <w:p w14:paraId="675A97A9" w14:textId="77777777" w:rsidR="00E45E25" w:rsidRPr="003D7806" w:rsidRDefault="00E45E25">
            <w:pPr>
              <w:rPr>
                <w:rFonts w:ascii="Source Sans Pro" w:hAnsi="Source Sans Pro"/>
              </w:rPr>
            </w:pPr>
          </w:p>
        </w:tc>
      </w:tr>
    </w:tbl>
    <w:p w14:paraId="55545F6A" w14:textId="77777777" w:rsidR="00E45E25" w:rsidRPr="003D7806" w:rsidRDefault="00E45E25">
      <w:pPr>
        <w:rPr>
          <w:rFonts w:ascii="Source Sans Pro" w:hAnsi="Source Sans Pro"/>
        </w:rPr>
      </w:pPr>
    </w:p>
    <w:p w14:paraId="20DD3FA6" w14:textId="50E1E335"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Zuständigkeiten</w:t>
      </w:r>
    </w:p>
    <w:tbl>
      <w:tblPr>
        <w:tblStyle w:val="Tabellenraster"/>
        <w:tblW w:w="0" w:type="auto"/>
        <w:jc w:val="center"/>
        <w:tblLook w:val="04A0" w:firstRow="1" w:lastRow="0" w:firstColumn="1" w:lastColumn="0" w:noHBand="0" w:noVBand="1"/>
      </w:tblPr>
      <w:tblGrid>
        <w:gridCol w:w="3969"/>
        <w:gridCol w:w="5669"/>
      </w:tblGrid>
      <w:tr w:rsidR="00E45E25" w:rsidRPr="003D7806" w14:paraId="43894126" w14:textId="77777777">
        <w:trPr>
          <w:tblHeader/>
          <w:jc w:val="center"/>
        </w:trPr>
        <w:tc>
          <w:tcPr>
            <w:tcW w:w="3969" w:type="dxa"/>
            <w:shd w:val="clear" w:color="auto" w:fill="DDEBF7"/>
          </w:tcPr>
          <w:p w14:paraId="62DF8A7C" w14:textId="77777777" w:rsidR="00E45E25" w:rsidRPr="003D7806" w:rsidRDefault="00F21F10">
            <w:pPr>
              <w:rPr>
                <w:rFonts w:ascii="Source Sans Pro" w:hAnsi="Source Sans Pro"/>
              </w:rPr>
            </w:pPr>
            <w:r w:rsidRPr="003D7806">
              <w:rPr>
                <w:rFonts w:ascii="Source Sans Pro" w:hAnsi="Source Sans Pro"/>
                <w:b/>
                <w:sz w:val="17"/>
              </w:rPr>
              <w:t>Aufgabe</w:t>
            </w:r>
          </w:p>
        </w:tc>
        <w:tc>
          <w:tcPr>
            <w:tcW w:w="5669" w:type="dxa"/>
            <w:shd w:val="clear" w:color="auto" w:fill="DDEBF7"/>
          </w:tcPr>
          <w:p w14:paraId="34D0A651" w14:textId="77777777" w:rsidR="00E45E25" w:rsidRPr="003D7806" w:rsidRDefault="00F21F10">
            <w:pPr>
              <w:rPr>
                <w:rFonts w:ascii="Source Sans Pro" w:hAnsi="Source Sans Pro"/>
              </w:rPr>
            </w:pPr>
            <w:r w:rsidRPr="003D7806">
              <w:rPr>
                <w:rFonts w:ascii="Source Sans Pro" w:hAnsi="Source Sans Pro"/>
                <w:b/>
                <w:sz w:val="17"/>
              </w:rPr>
              <w:t>Zuständig</w:t>
            </w:r>
          </w:p>
        </w:tc>
      </w:tr>
      <w:tr w:rsidR="00E45E25" w:rsidRPr="003D7806" w14:paraId="6676888E" w14:textId="77777777">
        <w:trPr>
          <w:jc w:val="center"/>
        </w:trPr>
        <w:tc>
          <w:tcPr>
            <w:tcW w:w="3969" w:type="dxa"/>
          </w:tcPr>
          <w:p w14:paraId="039532D7" w14:textId="77777777" w:rsidR="00E45E25" w:rsidRPr="003D7806" w:rsidRDefault="00F21F10">
            <w:pPr>
              <w:rPr>
                <w:rFonts w:ascii="Source Sans Pro" w:hAnsi="Source Sans Pro"/>
              </w:rPr>
            </w:pPr>
            <w:r w:rsidRPr="003D7806">
              <w:rPr>
                <w:rFonts w:ascii="Source Sans Pro" w:hAnsi="Source Sans Pro"/>
                <w:sz w:val="17"/>
              </w:rPr>
              <w:t>Freigabe neuer KI-Tools</w:t>
            </w:r>
          </w:p>
        </w:tc>
        <w:tc>
          <w:tcPr>
            <w:tcW w:w="5669" w:type="dxa"/>
          </w:tcPr>
          <w:p w14:paraId="0DCC0207"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33C54D1C" w14:textId="77777777">
        <w:trPr>
          <w:jc w:val="center"/>
        </w:trPr>
        <w:tc>
          <w:tcPr>
            <w:tcW w:w="3969" w:type="dxa"/>
          </w:tcPr>
          <w:p w14:paraId="6C618A66" w14:textId="77777777" w:rsidR="00E45E25" w:rsidRPr="003D7806" w:rsidRDefault="00F21F10">
            <w:pPr>
              <w:rPr>
                <w:rFonts w:ascii="Source Sans Pro" w:hAnsi="Source Sans Pro"/>
              </w:rPr>
            </w:pPr>
            <w:r w:rsidRPr="003D7806">
              <w:rPr>
                <w:rFonts w:ascii="Source Sans Pro" w:hAnsi="Source Sans Pro"/>
                <w:sz w:val="17"/>
              </w:rPr>
              <w:t>Datenschutzprüfung</w:t>
            </w:r>
          </w:p>
        </w:tc>
        <w:tc>
          <w:tcPr>
            <w:tcW w:w="5669" w:type="dxa"/>
          </w:tcPr>
          <w:p w14:paraId="75074A96"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086E5ACC" w14:textId="77777777">
        <w:trPr>
          <w:jc w:val="center"/>
        </w:trPr>
        <w:tc>
          <w:tcPr>
            <w:tcW w:w="3969" w:type="dxa"/>
          </w:tcPr>
          <w:p w14:paraId="332C0550" w14:textId="77777777" w:rsidR="00E45E25" w:rsidRPr="003D7806" w:rsidRDefault="00F21F10">
            <w:pPr>
              <w:rPr>
                <w:rFonts w:ascii="Source Sans Pro" w:hAnsi="Source Sans Pro"/>
              </w:rPr>
            </w:pPr>
            <w:r w:rsidRPr="003D7806">
              <w:rPr>
                <w:rFonts w:ascii="Source Sans Pro" w:hAnsi="Source Sans Pro"/>
                <w:sz w:val="17"/>
              </w:rPr>
              <w:t>Fachliche Freigabe</w:t>
            </w:r>
          </w:p>
        </w:tc>
        <w:tc>
          <w:tcPr>
            <w:tcW w:w="5669" w:type="dxa"/>
          </w:tcPr>
          <w:p w14:paraId="3AD4953F"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5D6DD868" w14:textId="77777777">
        <w:trPr>
          <w:jc w:val="center"/>
        </w:trPr>
        <w:tc>
          <w:tcPr>
            <w:tcW w:w="3969" w:type="dxa"/>
          </w:tcPr>
          <w:p w14:paraId="0C9DED79" w14:textId="77777777" w:rsidR="00E45E25" w:rsidRPr="003D7806" w:rsidRDefault="00F21F10">
            <w:pPr>
              <w:rPr>
                <w:rFonts w:ascii="Source Sans Pro" w:hAnsi="Source Sans Pro"/>
              </w:rPr>
            </w:pPr>
            <w:r w:rsidRPr="003D7806">
              <w:rPr>
                <w:rFonts w:ascii="Source Sans Pro" w:hAnsi="Source Sans Pro"/>
                <w:sz w:val="17"/>
              </w:rPr>
              <w:t>Pflege der KI-Inventarliste</w:t>
            </w:r>
          </w:p>
        </w:tc>
        <w:tc>
          <w:tcPr>
            <w:tcW w:w="5669" w:type="dxa"/>
          </w:tcPr>
          <w:p w14:paraId="21ABF8A0"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3D730A81" w14:textId="77777777">
        <w:trPr>
          <w:jc w:val="center"/>
        </w:trPr>
        <w:tc>
          <w:tcPr>
            <w:tcW w:w="3969" w:type="dxa"/>
          </w:tcPr>
          <w:p w14:paraId="5A13F628" w14:textId="77777777" w:rsidR="00E45E25" w:rsidRPr="003D7806" w:rsidRDefault="00F21F10">
            <w:pPr>
              <w:rPr>
                <w:rFonts w:ascii="Source Sans Pro" w:hAnsi="Source Sans Pro"/>
              </w:rPr>
            </w:pPr>
            <w:r w:rsidRPr="003D7806">
              <w:rPr>
                <w:rFonts w:ascii="Source Sans Pro" w:hAnsi="Source Sans Pro"/>
                <w:sz w:val="17"/>
              </w:rPr>
              <w:t>Schulungsnachweise</w:t>
            </w:r>
          </w:p>
        </w:tc>
        <w:tc>
          <w:tcPr>
            <w:tcW w:w="5669" w:type="dxa"/>
          </w:tcPr>
          <w:p w14:paraId="4AD73758" w14:textId="77777777" w:rsidR="00E45E25" w:rsidRPr="003D7806" w:rsidRDefault="00F21F10">
            <w:pPr>
              <w:rPr>
                <w:rFonts w:ascii="Source Sans Pro" w:hAnsi="Source Sans Pro"/>
              </w:rPr>
            </w:pPr>
            <w:r w:rsidRPr="003D7806">
              <w:rPr>
                <w:rFonts w:ascii="Source Sans Pro" w:hAnsi="Source Sans Pro"/>
                <w:sz w:val="17"/>
              </w:rPr>
              <w:t>[Name / Funktion]</w:t>
            </w:r>
          </w:p>
        </w:tc>
      </w:tr>
      <w:tr w:rsidR="00E45E25" w:rsidRPr="003D7806" w14:paraId="0A72DB0F" w14:textId="77777777">
        <w:trPr>
          <w:jc w:val="center"/>
        </w:trPr>
        <w:tc>
          <w:tcPr>
            <w:tcW w:w="3969" w:type="dxa"/>
          </w:tcPr>
          <w:p w14:paraId="0166C10C" w14:textId="77777777" w:rsidR="00E45E25" w:rsidRPr="003D7806" w:rsidRDefault="00F21F10">
            <w:pPr>
              <w:rPr>
                <w:rFonts w:ascii="Source Sans Pro" w:hAnsi="Source Sans Pro"/>
              </w:rPr>
            </w:pPr>
            <w:r w:rsidRPr="003D7806">
              <w:rPr>
                <w:rFonts w:ascii="Source Sans Pro" w:hAnsi="Source Sans Pro"/>
                <w:sz w:val="17"/>
              </w:rPr>
              <w:t>Ablageort dieser Checkliste</w:t>
            </w:r>
          </w:p>
        </w:tc>
        <w:tc>
          <w:tcPr>
            <w:tcW w:w="5669" w:type="dxa"/>
          </w:tcPr>
          <w:p w14:paraId="5E089617" w14:textId="77777777" w:rsidR="00E45E25" w:rsidRPr="003D7806" w:rsidRDefault="00F21F10">
            <w:pPr>
              <w:rPr>
                <w:rFonts w:ascii="Source Sans Pro" w:hAnsi="Source Sans Pro"/>
              </w:rPr>
            </w:pPr>
            <w:r w:rsidRPr="003D7806">
              <w:rPr>
                <w:rFonts w:ascii="Source Sans Pro" w:hAnsi="Source Sans Pro"/>
                <w:sz w:val="17"/>
              </w:rPr>
              <w:t>[z. B. Kanzleihandbuch / Intranet / QM-System]</w:t>
            </w:r>
          </w:p>
        </w:tc>
      </w:tr>
    </w:tbl>
    <w:p w14:paraId="734A8033" w14:textId="77777777" w:rsidR="00E45E25" w:rsidRPr="003D7806" w:rsidRDefault="00E45E25">
      <w:pPr>
        <w:rPr>
          <w:rFonts w:ascii="Source Sans Pro" w:hAnsi="Source Sans Pro"/>
        </w:rPr>
      </w:pPr>
    </w:p>
    <w:p w14:paraId="0C2515BF" w14:textId="15532C74" w:rsidR="00E45E25" w:rsidRPr="002618A6" w:rsidRDefault="00F21F10" w:rsidP="00FF226F">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Bestätigung</w:t>
      </w:r>
    </w:p>
    <w:p w14:paraId="05C0058D" w14:textId="77777777" w:rsidR="00E45E25" w:rsidRPr="003D7806" w:rsidRDefault="00F21F10">
      <w:pPr>
        <w:rPr>
          <w:rFonts w:ascii="Source Sans Pro" w:hAnsi="Source Sans Pro"/>
        </w:rPr>
      </w:pPr>
      <w:r w:rsidRPr="003D7806">
        <w:rPr>
          <w:rFonts w:ascii="Source Sans Pro" w:hAnsi="Source Sans Pro"/>
        </w:rPr>
        <w:t>Diese Checkliste wurde intern abgestimmt und für die Nutzung in der Kanzlei freigegeben.</w:t>
      </w:r>
    </w:p>
    <w:tbl>
      <w:tblPr>
        <w:tblStyle w:val="Tabellenraster"/>
        <w:tblW w:w="0" w:type="auto"/>
        <w:tblInd w:w="392" w:type="dxa"/>
        <w:tblLook w:val="04A0" w:firstRow="1" w:lastRow="0" w:firstColumn="1" w:lastColumn="0" w:noHBand="0" w:noVBand="1"/>
      </w:tblPr>
      <w:tblGrid>
        <w:gridCol w:w="4708"/>
        <w:gridCol w:w="4931"/>
      </w:tblGrid>
      <w:tr w:rsidR="00E45E25" w:rsidRPr="003D7806" w14:paraId="4EF296C5" w14:textId="77777777" w:rsidTr="00FF226F">
        <w:tc>
          <w:tcPr>
            <w:tcW w:w="4708" w:type="dxa"/>
          </w:tcPr>
          <w:p w14:paraId="32A19870" w14:textId="77777777" w:rsidR="00E45E25" w:rsidRPr="003D7806" w:rsidRDefault="00F21F10">
            <w:pPr>
              <w:rPr>
                <w:rFonts w:ascii="Source Sans Pro" w:hAnsi="Source Sans Pro"/>
              </w:rPr>
            </w:pPr>
            <w:r w:rsidRPr="003D7806">
              <w:rPr>
                <w:rFonts w:ascii="Source Sans Pro" w:hAnsi="Source Sans Pro"/>
                <w:sz w:val="17"/>
              </w:rPr>
              <w:t>Ort, Datum</w:t>
            </w:r>
          </w:p>
        </w:tc>
        <w:tc>
          <w:tcPr>
            <w:tcW w:w="4931" w:type="dxa"/>
          </w:tcPr>
          <w:p w14:paraId="7C61CC96" w14:textId="77777777" w:rsidR="00E45E25" w:rsidRPr="003D7806" w:rsidRDefault="00F21F10">
            <w:pPr>
              <w:rPr>
                <w:rFonts w:ascii="Source Sans Pro" w:hAnsi="Source Sans Pro"/>
              </w:rPr>
            </w:pPr>
            <w:r w:rsidRPr="003D7806">
              <w:rPr>
                <w:rFonts w:ascii="Source Sans Pro" w:hAnsi="Source Sans Pro"/>
                <w:sz w:val="17"/>
              </w:rPr>
              <w:t>Unterschrift / Freigabe</w:t>
            </w:r>
          </w:p>
        </w:tc>
      </w:tr>
      <w:tr w:rsidR="00E45E25" w:rsidRPr="003D7806" w14:paraId="76A78D47" w14:textId="77777777" w:rsidTr="00FF226F">
        <w:tc>
          <w:tcPr>
            <w:tcW w:w="4708" w:type="dxa"/>
          </w:tcPr>
          <w:p w14:paraId="4B8EDC35" w14:textId="77777777" w:rsidR="00E45E25" w:rsidRPr="003D7806" w:rsidRDefault="00E45E25">
            <w:pPr>
              <w:rPr>
                <w:rFonts w:ascii="Source Sans Pro" w:hAnsi="Source Sans Pro"/>
              </w:rPr>
            </w:pPr>
          </w:p>
        </w:tc>
        <w:tc>
          <w:tcPr>
            <w:tcW w:w="4931" w:type="dxa"/>
          </w:tcPr>
          <w:p w14:paraId="42A2B286" w14:textId="77777777" w:rsidR="00E45E25" w:rsidRPr="003D7806" w:rsidRDefault="00E45E25">
            <w:pPr>
              <w:rPr>
                <w:rFonts w:ascii="Source Sans Pro" w:hAnsi="Source Sans Pro"/>
              </w:rPr>
            </w:pPr>
          </w:p>
        </w:tc>
      </w:tr>
      <w:tr w:rsidR="00E45E25" w:rsidRPr="003D7806" w14:paraId="19831FC9" w14:textId="77777777" w:rsidTr="00FF226F">
        <w:tc>
          <w:tcPr>
            <w:tcW w:w="4708" w:type="dxa"/>
          </w:tcPr>
          <w:p w14:paraId="14E3CB64" w14:textId="77777777" w:rsidR="00E45E25" w:rsidRPr="003D7806" w:rsidRDefault="00F21F10">
            <w:pPr>
              <w:rPr>
                <w:rFonts w:ascii="Source Sans Pro" w:hAnsi="Source Sans Pro"/>
              </w:rPr>
            </w:pPr>
            <w:r w:rsidRPr="003D7806">
              <w:rPr>
                <w:rFonts w:ascii="Source Sans Pro" w:hAnsi="Source Sans Pro"/>
                <w:sz w:val="17"/>
              </w:rPr>
              <w:t>Name / Funktion</w:t>
            </w:r>
          </w:p>
        </w:tc>
        <w:tc>
          <w:tcPr>
            <w:tcW w:w="4931" w:type="dxa"/>
          </w:tcPr>
          <w:p w14:paraId="01FE72B4" w14:textId="77777777" w:rsidR="00E45E25" w:rsidRPr="003D7806" w:rsidRDefault="00F21F10">
            <w:pPr>
              <w:rPr>
                <w:rFonts w:ascii="Source Sans Pro" w:hAnsi="Source Sans Pro"/>
              </w:rPr>
            </w:pPr>
            <w:r w:rsidRPr="003D7806">
              <w:rPr>
                <w:rFonts w:ascii="Source Sans Pro" w:hAnsi="Source Sans Pro"/>
                <w:sz w:val="17"/>
              </w:rPr>
              <w:t>Name / Funktion</w:t>
            </w:r>
          </w:p>
        </w:tc>
      </w:tr>
    </w:tbl>
    <w:p w14:paraId="566724EF" w14:textId="77777777" w:rsidR="00E45E25" w:rsidRPr="003D7806" w:rsidRDefault="00E45E25">
      <w:pPr>
        <w:rPr>
          <w:rFonts w:ascii="Source Sans Pro" w:hAnsi="Source Sans Pro"/>
        </w:rPr>
      </w:pPr>
    </w:p>
    <w:p w14:paraId="4E00B72B" w14:textId="319596BF" w:rsidR="00E45E25" w:rsidRPr="002618A6" w:rsidRDefault="00F21F10" w:rsidP="002618A6">
      <w:pPr>
        <w:pStyle w:val="berschrift1"/>
        <w:numPr>
          <w:ilvl w:val="0"/>
          <w:numId w:val="10"/>
        </w:numPr>
        <w:rPr>
          <w:rFonts w:ascii="Source Sans Pro" w:hAnsi="Source Sans Pro"/>
          <w:color w:val="1F497D" w:themeColor="text2"/>
        </w:rPr>
      </w:pPr>
      <w:r w:rsidRPr="002618A6">
        <w:rPr>
          <w:rFonts w:ascii="Source Sans Pro" w:hAnsi="Source Sans Pro"/>
          <w:color w:val="1F497D" w:themeColor="text2"/>
        </w:rPr>
        <w:t>Hinweis und Haftungsausschluss</w:t>
      </w:r>
    </w:p>
    <w:p w14:paraId="0C7FDE5E" w14:textId="4C2FF653" w:rsidR="00E45E25" w:rsidRPr="003D7806" w:rsidRDefault="00F21F10">
      <w:pPr>
        <w:rPr>
          <w:rFonts w:ascii="Source Sans Pro" w:hAnsi="Source Sans Pro"/>
        </w:rPr>
      </w:pPr>
      <w:r w:rsidRPr="003D7806">
        <w:rPr>
          <w:rFonts w:ascii="Source Sans Pro" w:hAnsi="Source Sans Pro"/>
        </w:rPr>
        <w:t xml:space="preserve">Diese Vorlage ist ein allgemeines Muster für den Kanzleialltag. Sie ersetzt keine individuelle rechtliche, steuerliche, datenschutzrechtliche, berufsrechtliche oder technische Prüfung im Einzelfall. Die Nutzung, Anpassung und Weitergabe </w:t>
      </w:r>
      <w:proofErr w:type="gramStart"/>
      <w:r w:rsidRPr="003D7806">
        <w:rPr>
          <w:rFonts w:ascii="Source Sans Pro" w:hAnsi="Source Sans Pro"/>
        </w:rPr>
        <w:t>erfolgt</w:t>
      </w:r>
      <w:proofErr w:type="gramEnd"/>
      <w:r w:rsidRPr="003D7806">
        <w:rPr>
          <w:rFonts w:ascii="Source Sans Pro" w:hAnsi="Source Sans Pro"/>
        </w:rPr>
        <w:t xml:space="preserve"> eigenverantwortlich. Die </w:t>
      </w:r>
      <w:proofErr w:type="spellStart"/>
      <w:r w:rsidRPr="003D7806">
        <w:rPr>
          <w:rFonts w:ascii="Source Sans Pro" w:hAnsi="Source Sans Pro"/>
        </w:rPr>
        <w:t>INFO-Steuerseminar</w:t>
      </w:r>
      <w:proofErr w:type="spellEnd"/>
      <w:r w:rsidRPr="003D7806">
        <w:rPr>
          <w:rFonts w:ascii="Source Sans Pro" w:hAnsi="Source Sans Pro"/>
        </w:rPr>
        <w:t xml:space="preserve"> GmbH übernimmt keine Haftung für Schäden, Nachteile oder sonstige Folgen, die aus der Anwendung, Anpassung oder Weitergabe dieser Vorlage entstehen. Vor der Nutzung sollte die Kanzlei die Vorlage auf ihre konkrete Organisation, eingesetzten Systeme, internen Prozesse und geltenden Vorgaben prüfen</w:t>
      </w:r>
      <w:r w:rsidR="002618A6">
        <w:rPr>
          <w:rFonts w:ascii="Source Sans Pro" w:hAnsi="Source Sans Pro"/>
        </w:rPr>
        <w:t xml:space="preserve"> und anpassen</w:t>
      </w:r>
      <w:r w:rsidRPr="003D7806">
        <w:rPr>
          <w:rFonts w:ascii="Source Sans Pro" w:hAnsi="Source Sans Pro"/>
        </w:rPr>
        <w:t>.</w:t>
      </w:r>
    </w:p>
    <w:sectPr w:rsidR="00E45E25" w:rsidRPr="003D7806" w:rsidSect="00034616">
      <w:headerReference w:type="default" r:id="rId8"/>
      <w:footerReference w:type="default" r:id="rId9"/>
      <w:pgSz w:w="12240" w:h="15840"/>
      <w:pgMar w:top="1020" w:right="1020" w:bottom="907"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31D1B" w14:textId="77777777" w:rsidR="00F21F10" w:rsidRPr="003D7806" w:rsidRDefault="00F21F10">
      <w:pPr>
        <w:spacing w:after="0" w:line="240" w:lineRule="auto"/>
      </w:pPr>
      <w:r w:rsidRPr="003D7806">
        <w:separator/>
      </w:r>
    </w:p>
  </w:endnote>
  <w:endnote w:type="continuationSeparator" w:id="0">
    <w:p w14:paraId="6779B494" w14:textId="77777777" w:rsidR="00F21F10" w:rsidRPr="003D7806" w:rsidRDefault="00F21F10">
      <w:pPr>
        <w:spacing w:after="0" w:line="240" w:lineRule="auto"/>
      </w:pPr>
      <w:r w:rsidRPr="003D78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ource Sans Pro">
    <w:panose1 w:val="020B0503030403020204"/>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1DFD8" w14:textId="77777777" w:rsidR="00E45E25" w:rsidRPr="003D7806" w:rsidRDefault="00F21F10">
    <w:pPr>
      <w:pStyle w:val="Fuzeile"/>
      <w:jc w:val="center"/>
    </w:pPr>
    <w:proofErr w:type="spellStart"/>
    <w:r w:rsidRPr="003D7806">
      <w:rPr>
        <w:color w:val="444444"/>
        <w:sz w:val="15"/>
      </w:rPr>
      <w:t>INFO-Steuerseminar</w:t>
    </w:r>
    <w:proofErr w:type="spellEnd"/>
    <w:r w:rsidRPr="003D7806">
      <w:rPr>
        <w:color w:val="444444"/>
        <w:sz w:val="15"/>
      </w:rPr>
      <w:t xml:space="preserve"> GmbH | Arbeitshilfe zur internen Anpassung durch die Kanzlei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2F32" w14:textId="77777777" w:rsidR="00F21F10" w:rsidRPr="003D7806" w:rsidRDefault="00F21F10">
      <w:pPr>
        <w:spacing w:after="0" w:line="240" w:lineRule="auto"/>
      </w:pPr>
      <w:r w:rsidRPr="003D7806">
        <w:separator/>
      </w:r>
    </w:p>
  </w:footnote>
  <w:footnote w:type="continuationSeparator" w:id="0">
    <w:p w14:paraId="1F7F96D6" w14:textId="77777777" w:rsidR="00F21F10" w:rsidRPr="003D7806" w:rsidRDefault="00F21F10">
      <w:pPr>
        <w:spacing w:after="0" w:line="240" w:lineRule="auto"/>
      </w:pPr>
      <w:r w:rsidRPr="003D780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F5BEF" w14:textId="77777777" w:rsidR="00E45E25" w:rsidRPr="003D7806" w:rsidRDefault="00F21F10">
    <w:pPr>
      <w:pStyle w:val="Kopfzeile"/>
      <w:jc w:val="right"/>
    </w:pPr>
    <w:r w:rsidRPr="003D7806">
      <w:rPr>
        <w:color w:val="444444"/>
        <w:sz w:val="16"/>
      </w:rPr>
      <w:t>INFO-Arbeitshilfe | Kanzlei-Vorlage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6330092"/>
    <w:multiLevelType w:val="hybridMultilevel"/>
    <w:tmpl w:val="10B2C7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77421998">
    <w:abstractNumId w:val="8"/>
  </w:num>
  <w:num w:numId="2" w16cid:durableId="1047072912">
    <w:abstractNumId w:val="6"/>
  </w:num>
  <w:num w:numId="3" w16cid:durableId="1497722995">
    <w:abstractNumId w:val="5"/>
  </w:num>
  <w:num w:numId="4" w16cid:durableId="206066155">
    <w:abstractNumId w:val="4"/>
  </w:num>
  <w:num w:numId="5" w16cid:durableId="1856964423">
    <w:abstractNumId w:val="7"/>
  </w:num>
  <w:num w:numId="6" w16cid:durableId="54859980">
    <w:abstractNumId w:val="3"/>
  </w:num>
  <w:num w:numId="7" w16cid:durableId="1987973026">
    <w:abstractNumId w:val="2"/>
  </w:num>
  <w:num w:numId="8" w16cid:durableId="1356998122">
    <w:abstractNumId w:val="1"/>
  </w:num>
  <w:num w:numId="9" w16cid:durableId="1943996313">
    <w:abstractNumId w:val="0"/>
  </w:num>
  <w:num w:numId="10" w16cid:durableId="19908174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F7EC9"/>
    <w:rsid w:val="002618A6"/>
    <w:rsid w:val="0029639D"/>
    <w:rsid w:val="00326F90"/>
    <w:rsid w:val="003D7806"/>
    <w:rsid w:val="00AA1D8D"/>
    <w:rsid w:val="00B47730"/>
    <w:rsid w:val="00CA261F"/>
    <w:rsid w:val="00CB0664"/>
    <w:rsid w:val="00E45E25"/>
    <w:rsid w:val="00F21F10"/>
    <w:rsid w:val="00FC693F"/>
    <w:rsid w:val="00FF22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548BD0"/>
  <w14:defaultImageDpi w14:val="300"/>
  <w15:docId w15:val="{3DC1E0A5-68AF-490F-BF4A-9E0B97A78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80"/>
    </w:pPr>
    <w:rPr>
      <w:rFonts w:ascii="Arial" w:eastAsia="Arial" w:hAnsi="Arial"/>
      <w:sz w:val="19"/>
      <w:lang w:val="de-DE"/>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00529E"/>
      <w:sz w:val="32"/>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00529E"/>
      <w:sz w:val="24"/>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00529E"/>
      <w:sz w:val="2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4259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Desire Valentini Info-Steuerseminar</cp:lastModifiedBy>
  <cp:revision>2</cp:revision>
  <cp:lastPrinted>2026-08-20T11:08:00Z</cp:lastPrinted>
  <dcterms:created xsi:type="dcterms:W3CDTF">2013-12-23T23:15:00Z</dcterms:created>
  <dcterms:modified xsi:type="dcterms:W3CDTF">2026-08-20T11:11:00Z</dcterms:modified>
  <cp:category/>
</cp:coreProperties>
</file>